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C47C2" w:rsidRDefault="000C47C2" w:rsidP="000C47C2">
      <w:pPr>
        <w:jc w:val="right"/>
        <w:rPr>
          <w:rFonts w:asciiTheme="majorHAnsi" w:hAnsiTheme="majorHAnsi" w:cstheme="majorHAnsi"/>
          <w:b/>
          <w:sz w:val="20"/>
          <w:szCs w:val="20"/>
          <w:lang w:val="it-IT"/>
        </w:rPr>
      </w:pPr>
    </w:p>
    <w:p w:rsidR="004C1886" w:rsidRDefault="00000000" w:rsidP="000C47C2">
      <w:pPr>
        <w:jc w:val="right"/>
        <w:rPr>
          <w:rFonts w:asciiTheme="majorHAnsi" w:hAnsiTheme="majorHAnsi" w:cstheme="majorHAnsi"/>
          <w:b/>
          <w:sz w:val="20"/>
          <w:szCs w:val="20"/>
          <w:lang w:val="it-IT"/>
        </w:rPr>
      </w:pPr>
      <w:r w:rsidRPr="000C47C2">
        <w:rPr>
          <w:rFonts w:asciiTheme="majorHAnsi" w:hAnsiTheme="majorHAnsi" w:cstheme="majorHAnsi"/>
          <w:b/>
          <w:sz w:val="20"/>
          <w:szCs w:val="20"/>
          <w:lang w:val="it-IT"/>
        </w:rPr>
        <w:t>ALLEGATO A1</w:t>
      </w:r>
    </w:p>
    <w:p w:rsidR="000C47C2" w:rsidRPr="000C47C2" w:rsidRDefault="000C47C2" w:rsidP="000C47C2">
      <w:pPr>
        <w:jc w:val="right"/>
        <w:rPr>
          <w:rFonts w:asciiTheme="majorHAnsi" w:hAnsiTheme="majorHAnsi" w:cstheme="majorHAnsi"/>
          <w:sz w:val="20"/>
          <w:szCs w:val="20"/>
          <w:lang w:val="it-IT"/>
        </w:rPr>
      </w:pPr>
    </w:p>
    <w:p w:rsidR="004C1886" w:rsidRPr="000C47C2" w:rsidRDefault="000C47C2" w:rsidP="000C47C2">
      <w:pPr>
        <w:jc w:val="both"/>
        <w:rPr>
          <w:rFonts w:asciiTheme="majorHAnsi" w:hAnsiTheme="majorHAnsi" w:cstheme="majorHAnsi"/>
          <w:bCs/>
          <w:sz w:val="20"/>
          <w:szCs w:val="20"/>
          <w:lang w:val="it-IT"/>
        </w:rPr>
      </w:pPr>
      <w:r w:rsidRPr="000C47C2">
        <w:rPr>
          <w:rFonts w:asciiTheme="majorHAnsi" w:hAnsiTheme="majorHAnsi" w:cstheme="majorHAnsi"/>
          <w:bCs/>
          <w:sz w:val="20"/>
          <w:szCs w:val="20"/>
          <w:lang w:val="it-IT"/>
        </w:rPr>
        <w:t xml:space="preserve">OGGETTO: Scheda di Autovalutazione ed </w:t>
      </w:r>
      <w:proofErr w:type="spellStart"/>
      <w:r w:rsidRPr="000C47C2">
        <w:rPr>
          <w:rFonts w:asciiTheme="majorHAnsi" w:hAnsiTheme="majorHAnsi" w:cstheme="majorHAnsi"/>
          <w:bCs/>
          <w:sz w:val="20"/>
          <w:szCs w:val="20"/>
          <w:lang w:val="it-IT"/>
        </w:rPr>
        <w:t>Eterovalutazione</w:t>
      </w:r>
      <w:proofErr w:type="spellEnd"/>
      <w:r w:rsidRPr="000C47C2">
        <w:rPr>
          <w:rFonts w:asciiTheme="majorHAnsi" w:hAnsiTheme="majorHAnsi" w:cstheme="majorHAnsi"/>
          <w:bCs/>
          <w:sz w:val="20"/>
          <w:szCs w:val="20"/>
          <w:lang w:val="it-IT"/>
        </w:rPr>
        <w:t xml:space="preserve"> Esperto Formatore - AI Scuola Futura – Competenze, Innovazione e Comunità - PNRR – Missione 4 – Componente 1 – Investimento 2.1 – Snodi formativi per la transizione digitale sull’utilizzo dell’intelligenza artificiale nella scuola – D.M. n. 219/2025 Codice progetto: M4C1I2.1-2026-1745-P-66700 | CUP: C74D25003400006</w:t>
      </w:r>
    </w:p>
    <w:p w:rsidR="000C47C2" w:rsidRDefault="000C47C2" w:rsidP="000C47C2">
      <w:pPr>
        <w:pStyle w:val="Titolo1"/>
        <w:spacing w:before="0" w:after="6" w:line="312" w:lineRule="auto"/>
        <w:jc w:val="center"/>
        <w:rPr>
          <w:rFonts w:cstheme="majorHAnsi"/>
          <w:sz w:val="20"/>
          <w:szCs w:val="20"/>
          <w:lang w:val="it-IT"/>
        </w:rPr>
      </w:pPr>
    </w:p>
    <w:p w:rsidR="004C1886" w:rsidRPr="000C47C2" w:rsidRDefault="00000000" w:rsidP="000C47C2">
      <w:pPr>
        <w:pStyle w:val="Titolo1"/>
        <w:spacing w:before="0" w:after="6" w:line="312" w:lineRule="auto"/>
        <w:jc w:val="center"/>
        <w:rPr>
          <w:rFonts w:cstheme="majorHAnsi"/>
          <w:sz w:val="20"/>
          <w:szCs w:val="20"/>
          <w:lang w:val="it-IT"/>
        </w:rPr>
      </w:pPr>
      <w:r w:rsidRPr="000C47C2">
        <w:rPr>
          <w:rFonts w:cstheme="majorHAnsi"/>
          <w:sz w:val="20"/>
          <w:szCs w:val="20"/>
          <w:lang w:val="it-IT"/>
        </w:rPr>
        <w:t>IDENTIFICAZIONE DELLA CANDIDATURA</w:t>
      </w:r>
    </w:p>
    <w:p w:rsidR="000C47C2" w:rsidRPr="000C47C2" w:rsidRDefault="00000000" w:rsidP="000C47C2">
      <w:pPr>
        <w:spacing w:after="6" w:line="312" w:lineRule="auto"/>
        <w:rPr>
          <w:rFonts w:asciiTheme="majorHAnsi" w:hAnsiTheme="majorHAnsi" w:cstheme="majorHAnsi"/>
          <w:sz w:val="20"/>
          <w:szCs w:val="20"/>
          <w:lang w:val="it-IT"/>
        </w:rPr>
      </w:pPr>
      <w:r w:rsidRPr="000C47C2">
        <w:rPr>
          <w:rFonts w:asciiTheme="majorHAnsi" w:hAnsiTheme="majorHAnsi" w:cstheme="majorHAnsi"/>
          <w:sz w:val="20"/>
          <w:szCs w:val="20"/>
          <w:lang w:val="it-IT"/>
        </w:rPr>
        <w:t xml:space="preserve">Cognome e nome del candidato: __________________________________________________________Attività </w:t>
      </w:r>
      <w:proofErr w:type="gramStart"/>
      <w:r w:rsidRPr="000C47C2">
        <w:rPr>
          <w:rFonts w:asciiTheme="majorHAnsi" w:hAnsiTheme="majorHAnsi" w:cstheme="majorHAnsi"/>
          <w:sz w:val="20"/>
          <w:szCs w:val="20"/>
          <w:lang w:val="it-IT"/>
        </w:rPr>
        <w:t>n.:_</w:t>
      </w:r>
      <w:proofErr w:type="gramEnd"/>
      <w:r w:rsidRPr="000C47C2">
        <w:rPr>
          <w:rFonts w:asciiTheme="majorHAnsi" w:hAnsiTheme="majorHAnsi" w:cstheme="majorHAnsi"/>
          <w:sz w:val="20"/>
          <w:szCs w:val="20"/>
          <w:lang w:val="it-IT"/>
        </w:rPr>
        <w:t>_____</w:t>
      </w:r>
      <w:r w:rsidR="000C47C2" w:rsidRPr="000C47C2">
        <w:rPr>
          <w:rFonts w:asciiTheme="majorHAnsi" w:hAnsiTheme="majorHAnsi" w:cstheme="majorHAnsi"/>
          <w:sz w:val="20"/>
          <w:szCs w:val="20"/>
          <w:lang w:val="it-IT"/>
        </w:rPr>
        <w:t>__</w:t>
      </w:r>
      <w:r w:rsidRPr="000C47C2">
        <w:rPr>
          <w:rFonts w:asciiTheme="majorHAnsi" w:hAnsiTheme="majorHAnsi" w:cstheme="majorHAnsi"/>
          <w:sz w:val="20"/>
          <w:szCs w:val="20"/>
          <w:lang w:val="it-IT"/>
        </w:rPr>
        <w:t xml:space="preserve">____   </w:t>
      </w:r>
    </w:p>
    <w:p w:rsidR="004C1886" w:rsidRDefault="00000000" w:rsidP="000C47C2">
      <w:pPr>
        <w:spacing w:after="6" w:line="312" w:lineRule="auto"/>
        <w:rPr>
          <w:rFonts w:asciiTheme="majorHAnsi" w:hAnsiTheme="majorHAnsi" w:cstheme="majorHAnsi"/>
          <w:sz w:val="20"/>
          <w:szCs w:val="20"/>
          <w:lang w:val="it-IT"/>
        </w:rPr>
      </w:pPr>
      <w:r w:rsidRPr="000C47C2">
        <w:rPr>
          <w:rFonts w:asciiTheme="majorHAnsi" w:hAnsiTheme="majorHAnsi" w:cstheme="majorHAnsi"/>
          <w:sz w:val="20"/>
          <w:szCs w:val="20"/>
          <w:lang w:val="it-IT"/>
        </w:rPr>
        <w:t>Denominazione esatta: _________________________________Destinatari: ____________________________________</w:t>
      </w:r>
      <w:r w:rsidR="000C47C2" w:rsidRPr="000C47C2">
        <w:rPr>
          <w:rFonts w:asciiTheme="majorHAnsi" w:hAnsiTheme="majorHAnsi" w:cstheme="majorHAnsi"/>
          <w:sz w:val="20"/>
          <w:szCs w:val="20"/>
          <w:lang w:val="it-IT"/>
        </w:rPr>
        <w:t>_______</w:t>
      </w:r>
    </w:p>
    <w:p w:rsidR="00436B81" w:rsidRPr="000C47C2" w:rsidRDefault="00436B81" w:rsidP="000C47C2">
      <w:pPr>
        <w:spacing w:after="6" w:line="312" w:lineRule="auto"/>
        <w:rPr>
          <w:rFonts w:asciiTheme="majorHAnsi" w:hAnsiTheme="majorHAnsi" w:cstheme="majorHAnsi"/>
          <w:sz w:val="20"/>
          <w:szCs w:val="20"/>
          <w:lang w:val="it-IT"/>
        </w:rPr>
      </w:pPr>
    </w:p>
    <w:p w:rsidR="004C1886" w:rsidRDefault="00000000" w:rsidP="000C47C2">
      <w:pPr>
        <w:spacing w:after="6" w:line="312" w:lineRule="auto"/>
        <w:jc w:val="center"/>
        <w:rPr>
          <w:rFonts w:asciiTheme="majorHAnsi" w:hAnsiTheme="majorHAnsi" w:cstheme="majorHAnsi"/>
          <w:b/>
          <w:bCs/>
          <w:i/>
          <w:iCs/>
          <w:sz w:val="24"/>
          <w:szCs w:val="24"/>
          <w:u w:val="single"/>
          <w:lang w:val="it-IT"/>
        </w:rPr>
      </w:pPr>
      <w:r w:rsidRPr="00436B81">
        <w:rPr>
          <w:rFonts w:ascii="Segoe UI Symbol" w:hAnsi="Segoe UI Symbol" w:cs="Segoe UI Symbol"/>
          <w:b/>
          <w:bCs/>
          <w:i/>
          <w:iCs/>
          <w:sz w:val="24"/>
          <w:szCs w:val="24"/>
          <w:u w:val="single"/>
          <w:lang w:val="it-IT"/>
        </w:rPr>
        <w:t>☐</w:t>
      </w:r>
      <w:r w:rsidRPr="00436B81">
        <w:rPr>
          <w:rFonts w:asciiTheme="majorHAnsi" w:hAnsiTheme="majorHAnsi" w:cstheme="majorHAnsi"/>
          <w:b/>
          <w:bCs/>
          <w:i/>
          <w:iCs/>
          <w:sz w:val="24"/>
          <w:szCs w:val="24"/>
          <w:u w:val="single"/>
          <w:lang w:val="it-IT"/>
        </w:rPr>
        <w:t xml:space="preserve"> Percorso formativo – 18 ore     </w:t>
      </w:r>
      <w:r w:rsidRPr="00436B81">
        <w:rPr>
          <w:rFonts w:ascii="Segoe UI Symbol" w:hAnsi="Segoe UI Symbol" w:cs="Segoe UI Symbol"/>
          <w:b/>
          <w:bCs/>
          <w:i/>
          <w:iCs/>
          <w:sz w:val="24"/>
          <w:szCs w:val="24"/>
          <w:u w:val="single"/>
          <w:lang w:val="it-IT"/>
        </w:rPr>
        <w:t>☐</w:t>
      </w:r>
      <w:r w:rsidRPr="00436B81">
        <w:rPr>
          <w:rFonts w:asciiTheme="majorHAnsi" w:hAnsiTheme="majorHAnsi" w:cstheme="majorHAnsi"/>
          <w:b/>
          <w:bCs/>
          <w:i/>
          <w:iCs/>
          <w:sz w:val="24"/>
          <w:szCs w:val="24"/>
          <w:u w:val="single"/>
          <w:lang w:val="it-IT"/>
        </w:rPr>
        <w:t xml:space="preserve"> Laboratorio formativo sul campo – 19 ore</w:t>
      </w:r>
    </w:p>
    <w:p w:rsidR="00436B81" w:rsidRPr="00436B81" w:rsidRDefault="00436B81" w:rsidP="000C47C2">
      <w:pPr>
        <w:spacing w:after="6" w:line="312" w:lineRule="auto"/>
        <w:jc w:val="center"/>
        <w:rPr>
          <w:rFonts w:asciiTheme="majorHAnsi" w:hAnsiTheme="majorHAnsi" w:cstheme="majorHAnsi"/>
          <w:b/>
          <w:bCs/>
          <w:i/>
          <w:iCs/>
          <w:sz w:val="24"/>
          <w:szCs w:val="24"/>
          <w:u w:val="single"/>
          <w:lang w:val="it-IT"/>
        </w:rPr>
      </w:pPr>
    </w:p>
    <w:p w:rsidR="004C1886" w:rsidRDefault="00000000" w:rsidP="000C47C2">
      <w:pPr>
        <w:spacing w:after="6" w:line="312" w:lineRule="auto"/>
        <w:rPr>
          <w:rFonts w:asciiTheme="majorHAnsi" w:hAnsiTheme="majorHAnsi" w:cstheme="majorHAnsi"/>
          <w:sz w:val="20"/>
          <w:szCs w:val="20"/>
          <w:lang w:val="it-IT"/>
        </w:rPr>
      </w:pPr>
      <w:r w:rsidRPr="000C47C2">
        <w:rPr>
          <w:rFonts w:asciiTheme="majorHAnsi" w:hAnsiTheme="majorHAnsi" w:cstheme="majorHAnsi"/>
          <w:sz w:val="20"/>
          <w:szCs w:val="20"/>
          <w:lang w:val="it-IT"/>
        </w:rPr>
        <w:t>La presente scheda deve essere compilata distintamente per ciascuna attività. Numero e denominazione devono corrispondere a quelli indicati nell’Allegato A e nella relativa Proposta progettuale A2.</w:t>
      </w:r>
    </w:p>
    <w:p w:rsidR="00436B81" w:rsidRPr="00BA4AE6" w:rsidRDefault="00436B81" w:rsidP="00BA4AE6">
      <w:pPr>
        <w:pStyle w:val="Titolo1"/>
        <w:spacing w:before="0" w:after="6" w:line="312" w:lineRule="auto"/>
        <w:jc w:val="both"/>
        <w:rPr>
          <w:rFonts w:cstheme="majorHAnsi"/>
          <w:sz w:val="20"/>
          <w:szCs w:val="20"/>
          <w:lang w:val="it-IT"/>
        </w:rPr>
      </w:pPr>
    </w:p>
    <w:p w:rsidR="00A23C6A" w:rsidRPr="00BA4AE6" w:rsidRDefault="00A23C6A" w:rsidP="00BA4AE6">
      <w:pPr>
        <w:pStyle w:val="Titolo1"/>
        <w:spacing w:before="0" w:after="6" w:line="312" w:lineRule="auto"/>
        <w:jc w:val="center"/>
        <w:rPr>
          <w:rFonts w:cstheme="majorHAnsi"/>
          <w:sz w:val="20"/>
          <w:szCs w:val="20"/>
          <w:lang w:val="it-IT"/>
        </w:rPr>
      </w:pPr>
      <w:r w:rsidRPr="00BA4AE6">
        <w:rPr>
          <w:rFonts w:cstheme="majorHAnsi"/>
          <w:sz w:val="20"/>
          <w:szCs w:val="20"/>
          <w:lang w:val="it-IT"/>
        </w:rPr>
        <w:t xml:space="preserve">REQUISITI </w:t>
      </w:r>
      <w:r w:rsidR="00BA4AE6" w:rsidRPr="00BA4AE6">
        <w:rPr>
          <w:rFonts w:cstheme="majorHAnsi"/>
          <w:sz w:val="20"/>
          <w:szCs w:val="20"/>
          <w:lang w:val="it-IT"/>
        </w:rPr>
        <w:t xml:space="preserve">MINIMI </w:t>
      </w:r>
      <w:r w:rsidRPr="00BA4AE6">
        <w:rPr>
          <w:rFonts w:cstheme="majorHAnsi"/>
          <w:sz w:val="20"/>
          <w:szCs w:val="20"/>
          <w:lang w:val="it-IT"/>
        </w:rPr>
        <w:t>DI ACCESSO</w:t>
      </w:r>
    </w:p>
    <w:p w:rsidR="00A23C6A" w:rsidRPr="00BA4AE6" w:rsidRDefault="00A23C6A" w:rsidP="00BA4AE6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BA4AE6">
        <w:rPr>
          <w:rFonts w:asciiTheme="majorHAnsi" w:hAnsiTheme="majorHAnsi" w:cstheme="majorHAnsi"/>
          <w:sz w:val="20"/>
          <w:szCs w:val="20"/>
          <w:lang w:val="it-IT"/>
        </w:rPr>
        <w:t>Il</w:t>
      </w:r>
      <w:r w:rsidR="00BA4AE6">
        <w:rPr>
          <w:rFonts w:asciiTheme="majorHAnsi" w:hAnsiTheme="majorHAnsi" w:cstheme="majorHAnsi"/>
          <w:sz w:val="20"/>
          <w:szCs w:val="20"/>
          <w:lang w:val="it-IT"/>
        </w:rPr>
        <w:t>/</w:t>
      </w:r>
      <w:proofErr w:type="gramStart"/>
      <w:r w:rsidR="00BA4AE6">
        <w:rPr>
          <w:rFonts w:asciiTheme="majorHAnsi" w:hAnsiTheme="majorHAnsi" w:cstheme="majorHAnsi"/>
          <w:sz w:val="20"/>
          <w:szCs w:val="20"/>
          <w:lang w:val="it-IT"/>
        </w:rPr>
        <w:t xml:space="preserve">La </w:t>
      </w:r>
      <w:r w:rsidRPr="00BA4AE6">
        <w:rPr>
          <w:rFonts w:asciiTheme="majorHAnsi" w:hAnsiTheme="majorHAnsi" w:cstheme="majorHAnsi"/>
          <w:sz w:val="20"/>
          <w:szCs w:val="20"/>
          <w:lang w:val="it-IT"/>
        </w:rPr>
        <w:t xml:space="preserve"> sottoscritto</w:t>
      </w:r>
      <w:proofErr w:type="gramEnd"/>
      <w:r w:rsidR="00BA4AE6">
        <w:rPr>
          <w:rFonts w:asciiTheme="majorHAnsi" w:hAnsiTheme="majorHAnsi" w:cstheme="majorHAnsi"/>
          <w:sz w:val="20"/>
          <w:szCs w:val="20"/>
          <w:lang w:val="it-IT"/>
        </w:rPr>
        <w:t>/a</w:t>
      </w:r>
      <w:r w:rsidRPr="00BA4AE6">
        <w:rPr>
          <w:rFonts w:asciiTheme="majorHAnsi" w:hAnsiTheme="majorHAnsi" w:cstheme="majorHAnsi"/>
          <w:sz w:val="20"/>
          <w:szCs w:val="20"/>
          <w:lang w:val="it-IT"/>
        </w:rPr>
        <w:t xml:space="preserve"> in riferimento ai titoli di accesso dichiara di aver </w:t>
      </w:r>
      <w:r w:rsidR="00436B81" w:rsidRPr="00BA4AE6">
        <w:rPr>
          <w:rFonts w:asciiTheme="majorHAnsi" w:hAnsiTheme="majorHAnsi" w:cstheme="majorHAnsi"/>
          <w:sz w:val="20"/>
          <w:szCs w:val="20"/>
          <w:lang w:val="it-IT"/>
        </w:rPr>
        <w:t>conseguito quanto segue:</w:t>
      </w:r>
    </w:p>
    <w:p w:rsidR="00BA4AE6" w:rsidRPr="00BA4AE6" w:rsidRDefault="00BA4AE6" w:rsidP="00BA4AE6">
      <w:pPr>
        <w:pStyle w:val="NormaleWeb"/>
        <w:spacing w:before="0" w:beforeAutospacing="0" w:after="6" w:afterAutospacing="0" w:line="312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BA4AE6">
        <w:rPr>
          <w:rStyle w:val="Enfasigrassetto"/>
          <w:rFonts w:asciiTheme="majorHAnsi" w:hAnsiTheme="majorHAnsi" w:cstheme="majorHAnsi"/>
          <w:sz w:val="20"/>
          <w:szCs w:val="20"/>
        </w:rPr>
        <w:t>TABELLA 1 – Titolo, certificazione o percorso formativo specifico in IA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1"/>
        <w:gridCol w:w="3250"/>
        <w:gridCol w:w="2917"/>
        <w:gridCol w:w="652"/>
        <w:gridCol w:w="473"/>
        <w:gridCol w:w="2957"/>
      </w:tblGrid>
      <w:tr w:rsidR="00BA4AE6" w:rsidRPr="00BA4AE6" w:rsidTr="00BA4AE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BA4AE6" w:rsidRPr="00BA4AE6" w:rsidRDefault="00BA4AE6" w:rsidP="00BA4AE6">
            <w:pPr>
              <w:spacing w:after="6" w:line="312" w:lineRule="auto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BA4AE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N.</w:t>
            </w:r>
          </w:p>
        </w:tc>
        <w:tc>
          <w:tcPr>
            <w:tcW w:w="0" w:type="auto"/>
            <w:vAlign w:val="center"/>
            <w:hideMark/>
          </w:tcPr>
          <w:p w:rsidR="00BA4AE6" w:rsidRPr="00BA4AE6" w:rsidRDefault="00BA4AE6" w:rsidP="00BA4AE6">
            <w:pPr>
              <w:spacing w:after="6" w:line="312" w:lineRule="auto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proofErr w:type="spellStart"/>
            <w:r w:rsidRPr="00BA4AE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Titolo</w:t>
            </w:r>
            <w:proofErr w:type="spellEnd"/>
            <w:r w:rsidRPr="00BA4AE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 / </w:t>
            </w:r>
            <w:proofErr w:type="spellStart"/>
            <w:r w:rsidRPr="00BA4AE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certificazione</w:t>
            </w:r>
            <w:proofErr w:type="spellEnd"/>
            <w:r w:rsidRPr="00BA4AE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 / </w:t>
            </w:r>
            <w:proofErr w:type="spellStart"/>
            <w:r w:rsidRPr="00BA4AE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percorso</w:t>
            </w:r>
            <w:proofErr w:type="spellEnd"/>
            <w:r w:rsidRPr="00BA4AE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A4AE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formativo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A4AE6" w:rsidRPr="00BA4AE6" w:rsidRDefault="00BA4AE6" w:rsidP="00BA4AE6">
            <w:pPr>
              <w:spacing w:after="6" w:line="312" w:lineRule="auto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proofErr w:type="spellStart"/>
            <w:r w:rsidRPr="00BA4AE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Ente</w:t>
            </w:r>
            <w:proofErr w:type="spellEnd"/>
            <w:r w:rsidRPr="00BA4AE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 / </w:t>
            </w:r>
            <w:proofErr w:type="spellStart"/>
            <w:r w:rsidRPr="00BA4AE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Università</w:t>
            </w:r>
            <w:proofErr w:type="spellEnd"/>
            <w:r w:rsidRPr="00BA4AE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 / </w:t>
            </w:r>
            <w:proofErr w:type="spellStart"/>
            <w:r w:rsidRPr="00BA4AE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soggetto</w:t>
            </w:r>
            <w:proofErr w:type="spellEnd"/>
            <w:r w:rsidRPr="00BA4AE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A4AE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formatore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A4AE6" w:rsidRPr="00BA4AE6" w:rsidRDefault="00BA4AE6" w:rsidP="00BA4AE6">
            <w:pPr>
              <w:spacing w:after="6" w:line="312" w:lineRule="auto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proofErr w:type="spellStart"/>
            <w:r w:rsidRPr="00BA4AE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Durata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A4AE6" w:rsidRPr="00BA4AE6" w:rsidRDefault="00BA4AE6" w:rsidP="00BA4AE6">
            <w:pPr>
              <w:spacing w:after="6" w:line="312" w:lineRule="auto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BA4AE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Data</w:t>
            </w:r>
          </w:p>
        </w:tc>
        <w:tc>
          <w:tcPr>
            <w:tcW w:w="0" w:type="auto"/>
            <w:vAlign w:val="center"/>
            <w:hideMark/>
          </w:tcPr>
          <w:p w:rsidR="00BA4AE6" w:rsidRPr="00BA4AE6" w:rsidRDefault="00BA4AE6" w:rsidP="00BA4AE6">
            <w:pPr>
              <w:spacing w:after="6" w:line="312" w:lineRule="auto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proofErr w:type="spellStart"/>
            <w:r w:rsidRPr="00BA4AE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Riferimento</w:t>
            </w:r>
            <w:proofErr w:type="spellEnd"/>
            <w:r w:rsidRPr="00BA4AE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A4AE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nel</w:t>
            </w:r>
            <w:proofErr w:type="spellEnd"/>
            <w:r w:rsidRPr="00BA4AE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 CV / </w:t>
            </w:r>
            <w:proofErr w:type="spellStart"/>
            <w:r w:rsidRPr="00BA4AE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documentazione</w:t>
            </w:r>
            <w:proofErr w:type="spellEnd"/>
          </w:p>
        </w:tc>
      </w:tr>
      <w:tr w:rsidR="00BA4AE6" w:rsidRPr="00BA4AE6" w:rsidTr="004260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BA4AE6" w:rsidRPr="00BA4AE6" w:rsidRDefault="00BA4AE6" w:rsidP="004260F9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BA4AE6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A4AE6" w:rsidRPr="00BA4AE6" w:rsidRDefault="00BA4AE6" w:rsidP="004260F9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A4AE6" w:rsidRPr="00BA4AE6" w:rsidRDefault="00BA4AE6" w:rsidP="004260F9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A4AE6" w:rsidRPr="00BA4AE6" w:rsidRDefault="00BA4AE6" w:rsidP="004260F9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A4AE6" w:rsidRPr="00BA4AE6" w:rsidRDefault="00BA4AE6" w:rsidP="004260F9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A4AE6" w:rsidRPr="00BA4AE6" w:rsidRDefault="00BA4AE6" w:rsidP="004260F9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A4AE6" w:rsidRPr="00BA4AE6" w:rsidTr="00BA4A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A4AE6" w:rsidRPr="00BA4AE6" w:rsidRDefault="00BA4AE6" w:rsidP="00BA4AE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BA4AE6" w:rsidRPr="00BA4AE6" w:rsidRDefault="00BA4AE6" w:rsidP="00BA4AE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A4AE6" w:rsidRPr="00BA4AE6" w:rsidRDefault="00BA4AE6" w:rsidP="00BA4AE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A4AE6" w:rsidRPr="00BA4AE6" w:rsidRDefault="00BA4AE6" w:rsidP="00BA4AE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A4AE6" w:rsidRPr="00BA4AE6" w:rsidRDefault="00BA4AE6" w:rsidP="00BA4AE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A4AE6" w:rsidRPr="00BA4AE6" w:rsidRDefault="00BA4AE6" w:rsidP="00BA4AE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:rsidR="00BA4AE6" w:rsidRPr="00BA4AE6" w:rsidRDefault="00BA4AE6" w:rsidP="00BA4AE6">
      <w:pPr>
        <w:pStyle w:val="NormaleWeb"/>
        <w:spacing w:before="0" w:beforeAutospacing="0" w:after="6" w:afterAutospacing="0" w:line="312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BA4AE6">
        <w:rPr>
          <w:rStyle w:val="Enfasigrassetto"/>
          <w:rFonts w:asciiTheme="majorHAnsi" w:hAnsiTheme="majorHAnsi" w:cstheme="majorHAnsi"/>
          <w:sz w:val="20"/>
          <w:szCs w:val="20"/>
        </w:rPr>
        <w:t xml:space="preserve">Il/La candidato/a dichiara </w:t>
      </w:r>
      <w:r>
        <w:rPr>
          <w:rStyle w:val="Enfasigrassetto"/>
          <w:rFonts w:asciiTheme="majorHAnsi" w:hAnsiTheme="majorHAnsi" w:cstheme="majorHAnsi"/>
          <w:sz w:val="20"/>
          <w:szCs w:val="20"/>
        </w:rPr>
        <w:t xml:space="preserve">ai sensi della normativa vigente </w:t>
      </w:r>
      <w:r w:rsidRPr="00BA4AE6">
        <w:rPr>
          <w:rStyle w:val="Enfasigrassetto"/>
          <w:rFonts w:asciiTheme="majorHAnsi" w:hAnsiTheme="majorHAnsi" w:cstheme="majorHAnsi"/>
          <w:sz w:val="20"/>
          <w:szCs w:val="20"/>
        </w:rPr>
        <w:t>che il titolo, la certificazione o il percorso formativo sopra indicato è specificamente riferito all’Intelligenza Artificiale e/o all’Intelligenza Artificiale generativa ed è documentabile attraverso idonea attestazione.</w:t>
      </w:r>
    </w:p>
    <w:p w:rsidR="00BA4AE6" w:rsidRPr="00BA4AE6" w:rsidRDefault="00BA4AE6" w:rsidP="00BA4AE6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</w:p>
    <w:p w:rsidR="00BA4AE6" w:rsidRPr="00BA4AE6" w:rsidRDefault="00BA4AE6" w:rsidP="00BA4AE6">
      <w:pPr>
        <w:pStyle w:val="NormaleWeb"/>
        <w:spacing w:before="0" w:beforeAutospacing="0" w:after="6" w:afterAutospacing="0" w:line="312" w:lineRule="auto"/>
        <w:jc w:val="center"/>
        <w:rPr>
          <w:rFonts w:asciiTheme="majorHAnsi" w:hAnsiTheme="majorHAnsi" w:cstheme="majorHAnsi"/>
          <w:sz w:val="20"/>
          <w:szCs w:val="20"/>
        </w:rPr>
      </w:pPr>
      <w:r w:rsidRPr="00BA4AE6">
        <w:rPr>
          <w:rStyle w:val="Enfasigrassetto"/>
          <w:rFonts w:asciiTheme="majorHAnsi" w:hAnsiTheme="majorHAnsi" w:cstheme="majorHAnsi"/>
          <w:sz w:val="20"/>
          <w:szCs w:val="20"/>
        </w:rPr>
        <w:t>TABELLA 2 – Esperienze professionali specifiche in IA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2"/>
        <w:gridCol w:w="3117"/>
        <w:gridCol w:w="1616"/>
        <w:gridCol w:w="1081"/>
        <w:gridCol w:w="1164"/>
        <w:gridCol w:w="730"/>
        <w:gridCol w:w="652"/>
        <w:gridCol w:w="1888"/>
      </w:tblGrid>
      <w:tr w:rsidR="00BA4AE6" w:rsidRPr="00BA4AE6" w:rsidTr="00BA4AE6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A4AE6" w:rsidRPr="00BA4AE6" w:rsidRDefault="00BA4AE6" w:rsidP="00BA4AE6">
            <w:pPr>
              <w:spacing w:after="6" w:line="312" w:lineRule="auto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BA4AE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N.</w:t>
            </w:r>
          </w:p>
        </w:tc>
        <w:tc>
          <w:tcPr>
            <w:tcW w:w="0" w:type="auto"/>
            <w:vAlign w:val="center"/>
            <w:hideMark/>
          </w:tcPr>
          <w:p w:rsidR="00BA4AE6" w:rsidRPr="00BA4AE6" w:rsidRDefault="00BA4AE6" w:rsidP="00BA4AE6">
            <w:pPr>
              <w:spacing w:after="6" w:line="312" w:lineRule="auto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proofErr w:type="spellStart"/>
            <w:r w:rsidRPr="00BA4AE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Tipologia</w:t>
            </w:r>
            <w:proofErr w:type="spellEnd"/>
            <w:r w:rsidRPr="00BA4AE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 di </w:t>
            </w:r>
            <w:proofErr w:type="spellStart"/>
            <w:r w:rsidRPr="00BA4AE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esperienza</w:t>
            </w:r>
            <w:proofErr w:type="spellEnd"/>
            <w:r w:rsidRPr="00BA4AE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A4AE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richiesta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A4AE6" w:rsidRPr="00BA4AE6" w:rsidRDefault="00BA4AE6" w:rsidP="00BA4AE6">
            <w:pPr>
              <w:spacing w:after="6" w:line="312" w:lineRule="auto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proofErr w:type="spellStart"/>
            <w:r w:rsidRPr="00BA4AE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Descrizione</w:t>
            </w:r>
            <w:proofErr w:type="spellEnd"/>
            <w:r w:rsidRPr="00BA4AE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A4AE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dell’esperienza</w:t>
            </w:r>
            <w:proofErr w:type="spellEnd"/>
            <w:r w:rsidRPr="00BA4AE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 IA</w:t>
            </w:r>
          </w:p>
        </w:tc>
        <w:tc>
          <w:tcPr>
            <w:tcW w:w="0" w:type="auto"/>
            <w:vAlign w:val="center"/>
            <w:hideMark/>
          </w:tcPr>
          <w:p w:rsidR="00BA4AE6" w:rsidRPr="00BA4AE6" w:rsidRDefault="00BA4AE6" w:rsidP="00BA4AE6">
            <w:pPr>
              <w:spacing w:after="6" w:line="312" w:lineRule="auto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proofErr w:type="spellStart"/>
            <w:r w:rsidRPr="00BA4AE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Ente</w:t>
            </w:r>
            <w:proofErr w:type="spellEnd"/>
            <w:r w:rsidRPr="00BA4AE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 / </w:t>
            </w:r>
            <w:proofErr w:type="spellStart"/>
            <w:r w:rsidRPr="00BA4AE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Istituzione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A4AE6" w:rsidRPr="00BA4AE6" w:rsidRDefault="00BA4AE6" w:rsidP="00BA4AE6">
            <w:pPr>
              <w:spacing w:after="6" w:line="312" w:lineRule="auto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proofErr w:type="spellStart"/>
            <w:r w:rsidRPr="00BA4AE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Settore</w:t>
            </w:r>
            <w:proofErr w:type="spellEnd"/>
            <w:r w:rsidRPr="00BA4AE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 / </w:t>
            </w:r>
            <w:proofErr w:type="spellStart"/>
            <w:r w:rsidRPr="00BA4AE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destinatari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A4AE6" w:rsidRPr="00BA4AE6" w:rsidRDefault="00BA4AE6" w:rsidP="00BA4AE6">
            <w:pPr>
              <w:spacing w:after="6" w:line="312" w:lineRule="auto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proofErr w:type="spellStart"/>
            <w:r w:rsidRPr="00BA4AE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Periodo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A4AE6" w:rsidRPr="00BA4AE6" w:rsidRDefault="00BA4AE6" w:rsidP="00BA4AE6">
            <w:pPr>
              <w:spacing w:after="6" w:line="312" w:lineRule="auto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proofErr w:type="spellStart"/>
            <w:r w:rsidRPr="00BA4AE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Durata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A4AE6" w:rsidRPr="00BA4AE6" w:rsidRDefault="00BA4AE6" w:rsidP="00BA4AE6">
            <w:pPr>
              <w:spacing w:after="6" w:line="312" w:lineRule="auto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proofErr w:type="spellStart"/>
            <w:r w:rsidRPr="00BA4AE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Riferimento</w:t>
            </w:r>
            <w:proofErr w:type="spellEnd"/>
            <w:r w:rsidRPr="00BA4AE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A4AE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nel</w:t>
            </w:r>
            <w:proofErr w:type="spellEnd"/>
            <w:r w:rsidRPr="00BA4AE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 CV / </w:t>
            </w:r>
            <w:proofErr w:type="spellStart"/>
            <w:r w:rsidRPr="00BA4AE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documentazione</w:t>
            </w:r>
            <w:proofErr w:type="spellEnd"/>
          </w:p>
        </w:tc>
      </w:tr>
      <w:tr w:rsidR="00BA4AE6" w:rsidRPr="00C92F9E" w:rsidTr="00BA4AE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A4AE6" w:rsidRPr="00BA4AE6" w:rsidRDefault="00BA4AE6" w:rsidP="00BA4AE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BA4AE6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A4AE6" w:rsidRPr="00BA4AE6" w:rsidRDefault="00BA4AE6" w:rsidP="00BA4AE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  <w:r w:rsidRPr="00BA4AE6">
              <w:rPr>
                <w:rStyle w:val="Enfasigrassetto"/>
                <w:rFonts w:asciiTheme="majorHAnsi" w:hAnsiTheme="majorHAnsi" w:cstheme="majorHAnsi"/>
                <w:sz w:val="20"/>
                <w:szCs w:val="20"/>
                <w:lang w:val="it-IT"/>
              </w:rPr>
              <w:t>Esperienza professionale/formativa specificamente riferita all’IA</w:t>
            </w:r>
          </w:p>
        </w:tc>
        <w:tc>
          <w:tcPr>
            <w:tcW w:w="0" w:type="auto"/>
            <w:vAlign w:val="center"/>
            <w:hideMark/>
          </w:tcPr>
          <w:p w:rsidR="00BA4AE6" w:rsidRPr="00BA4AE6" w:rsidRDefault="00BA4AE6" w:rsidP="00BA4AE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</w:p>
        </w:tc>
        <w:tc>
          <w:tcPr>
            <w:tcW w:w="0" w:type="auto"/>
            <w:vAlign w:val="center"/>
            <w:hideMark/>
          </w:tcPr>
          <w:p w:rsidR="00BA4AE6" w:rsidRPr="00BA4AE6" w:rsidRDefault="00BA4AE6" w:rsidP="00BA4AE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</w:p>
        </w:tc>
        <w:tc>
          <w:tcPr>
            <w:tcW w:w="0" w:type="auto"/>
            <w:vAlign w:val="center"/>
            <w:hideMark/>
          </w:tcPr>
          <w:p w:rsidR="00BA4AE6" w:rsidRPr="00BA4AE6" w:rsidRDefault="00BA4AE6" w:rsidP="00BA4AE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</w:p>
        </w:tc>
        <w:tc>
          <w:tcPr>
            <w:tcW w:w="0" w:type="auto"/>
            <w:vAlign w:val="center"/>
            <w:hideMark/>
          </w:tcPr>
          <w:p w:rsidR="00BA4AE6" w:rsidRPr="00BA4AE6" w:rsidRDefault="00BA4AE6" w:rsidP="00BA4AE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</w:p>
        </w:tc>
        <w:tc>
          <w:tcPr>
            <w:tcW w:w="0" w:type="auto"/>
            <w:vAlign w:val="center"/>
            <w:hideMark/>
          </w:tcPr>
          <w:p w:rsidR="00BA4AE6" w:rsidRPr="00BA4AE6" w:rsidRDefault="00BA4AE6" w:rsidP="00BA4AE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</w:p>
        </w:tc>
        <w:tc>
          <w:tcPr>
            <w:tcW w:w="0" w:type="auto"/>
            <w:vAlign w:val="center"/>
            <w:hideMark/>
          </w:tcPr>
          <w:p w:rsidR="00BA4AE6" w:rsidRPr="00BA4AE6" w:rsidRDefault="00BA4AE6" w:rsidP="00BA4AE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</w:p>
        </w:tc>
      </w:tr>
      <w:tr w:rsidR="00BA4AE6" w:rsidRPr="00C92F9E" w:rsidTr="00BA4AE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A4AE6" w:rsidRPr="00BA4AE6" w:rsidRDefault="00BA4AE6" w:rsidP="00BA4AE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BA4AE6">
              <w:rPr>
                <w:rFonts w:asciiTheme="majorHAnsi" w:hAnsiTheme="majorHAnsi" w:cstheme="majorHAnsi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BA4AE6" w:rsidRPr="00BA4AE6" w:rsidRDefault="00BA4AE6" w:rsidP="00BA4AE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  <w:r w:rsidRPr="00BA4AE6">
              <w:rPr>
                <w:rStyle w:val="Enfasigrassetto"/>
                <w:rFonts w:asciiTheme="majorHAnsi" w:hAnsiTheme="majorHAnsi" w:cstheme="majorHAnsi"/>
                <w:sz w:val="20"/>
                <w:szCs w:val="20"/>
                <w:lang w:val="it-IT"/>
              </w:rPr>
              <w:t>Esperienza IA riferita al settore specifico dei destinatari dell’attività prescelta</w:t>
            </w:r>
          </w:p>
        </w:tc>
        <w:tc>
          <w:tcPr>
            <w:tcW w:w="0" w:type="auto"/>
            <w:vAlign w:val="center"/>
            <w:hideMark/>
          </w:tcPr>
          <w:p w:rsidR="00BA4AE6" w:rsidRPr="00BA4AE6" w:rsidRDefault="00BA4AE6" w:rsidP="00BA4AE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</w:p>
        </w:tc>
        <w:tc>
          <w:tcPr>
            <w:tcW w:w="0" w:type="auto"/>
            <w:vAlign w:val="center"/>
            <w:hideMark/>
          </w:tcPr>
          <w:p w:rsidR="00BA4AE6" w:rsidRPr="00BA4AE6" w:rsidRDefault="00BA4AE6" w:rsidP="00BA4AE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</w:p>
        </w:tc>
        <w:tc>
          <w:tcPr>
            <w:tcW w:w="0" w:type="auto"/>
            <w:vAlign w:val="center"/>
            <w:hideMark/>
          </w:tcPr>
          <w:p w:rsidR="00BA4AE6" w:rsidRPr="00BA4AE6" w:rsidRDefault="00BA4AE6" w:rsidP="00BA4AE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</w:p>
        </w:tc>
        <w:tc>
          <w:tcPr>
            <w:tcW w:w="0" w:type="auto"/>
            <w:vAlign w:val="center"/>
            <w:hideMark/>
          </w:tcPr>
          <w:p w:rsidR="00BA4AE6" w:rsidRPr="00BA4AE6" w:rsidRDefault="00BA4AE6" w:rsidP="00BA4AE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</w:p>
        </w:tc>
        <w:tc>
          <w:tcPr>
            <w:tcW w:w="0" w:type="auto"/>
            <w:vAlign w:val="center"/>
            <w:hideMark/>
          </w:tcPr>
          <w:p w:rsidR="00BA4AE6" w:rsidRPr="00BA4AE6" w:rsidRDefault="00BA4AE6" w:rsidP="00BA4AE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</w:p>
        </w:tc>
        <w:tc>
          <w:tcPr>
            <w:tcW w:w="0" w:type="auto"/>
            <w:vAlign w:val="center"/>
            <w:hideMark/>
          </w:tcPr>
          <w:p w:rsidR="00BA4AE6" w:rsidRPr="00BA4AE6" w:rsidRDefault="00BA4AE6" w:rsidP="00BA4AE6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</w:p>
        </w:tc>
      </w:tr>
    </w:tbl>
    <w:p w:rsidR="00BA4AE6" w:rsidRPr="00BA4AE6" w:rsidRDefault="00BA4AE6" w:rsidP="00BA4AE6">
      <w:pPr>
        <w:pStyle w:val="NormaleWeb"/>
        <w:spacing w:before="0" w:beforeAutospacing="0" w:after="6" w:afterAutospacing="0" w:line="312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BA4AE6">
        <w:rPr>
          <w:rStyle w:val="Enfasigrassetto"/>
          <w:rFonts w:asciiTheme="majorHAnsi" w:hAnsiTheme="majorHAnsi" w:cstheme="majorHAnsi"/>
          <w:sz w:val="20"/>
          <w:szCs w:val="20"/>
        </w:rPr>
        <w:t>Il/La candidato/a dichiara</w:t>
      </w:r>
      <w:r>
        <w:rPr>
          <w:rStyle w:val="Enfasigrassetto"/>
          <w:rFonts w:asciiTheme="majorHAnsi" w:hAnsiTheme="majorHAnsi" w:cstheme="majorHAnsi"/>
          <w:sz w:val="20"/>
          <w:szCs w:val="20"/>
        </w:rPr>
        <w:t xml:space="preserve"> ai sensi della normativa vigente</w:t>
      </w:r>
      <w:r w:rsidRPr="00BA4AE6">
        <w:rPr>
          <w:rStyle w:val="Enfasigrassetto"/>
          <w:rFonts w:asciiTheme="majorHAnsi" w:hAnsiTheme="majorHAnsi" w:cstheme="majorHAnsi"/>
          <w:sz w:val="20"/>
          <w:szCs w:val="20"/>
        </w:rPr>
        <w:t xml:space="preserve"> che l’esperienza n. 1 è specificamente riferita all’Intelligenza Artificiale e che l’esperienza n. 2 è riferita all’Intelligenza Artificiale nel settore professionale, didattico o organizzativo direttamente connesso alla tipologia di destinatari dell’attività prescelta, come individuata nell’Allegato A.</w:t>
      </w:r>
    </w:p>
    <w:p w:rsidR="00BA4AE6" w:rsidRPr="00BA4AE6" w:rsidRDefault="00BA4AE6" w:rsidP="00BA4AE6">
      <w:pPr>
        <w:pStyle w:val="NormaleWeb"/>
        <w:spacing w:before="0" w:beforeAutospacing="0" w:after="6" w:afterAutospacing="0" w:line="312" w:lineRule="auto"/>
        <w:jc w:val="center"/>
        <w:rPr>
          <w:rFonts w:asciiTheme="majorHAnsi" w:hAnsiTheme="majorHAnsi" w:cstheme="majorHAnsi"/>
          <w:sz w:val="20"/>
          <w:szCs w:val="20"/>
        </w:rPr>
      </w:pPr>
      <w:r w:rsidRPr="00BA4AE6">
        <w:rPr>
          <w:rStyle w:val="Enfasigrassetto"/>
          <w:rFonts w:asciiTheme="majorHAnsi" w:hAnsiTheme="majorHAnsi" w:cstheme="majorHAnsi"/>
          <w:sz w:val="20"/>
          <w:szCs w:val="20"/>
        </w:rPr>
        <w:t>VALIDAZIONE REQUISITI DI ACCESSO</w:t>
      </w:r>
    </w:p>
    <w:p w:rsidR="00BA4AE6" w:rsidRPr="00BA4AE6" w:rsidRDefault="00BA4AE6" w:rsidP="00BA4AE6">
      <w:pPr>
        <w:pStyle w:val="NormaleWeb"/>
        <w:spacing w:before="0" w:beforeAutospacing="0" w:after="6" w:afterAutospacing="0" w:line="312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BA4AE6">
        <w:rPr>
          <w:rFonts w:ascii="Segoe UI Symbol" w:hAnsi="Segoe UI Symbol" w:cs="Segoe UI Symbol"/>
          <w:sz w:val="20"/>
          <w:szCs w:val="20"/>
        </w:rPr>
        <w:lastRenderedPageBreak/>
        <w:t>☐</w:t>
      </w:r>
      <w:r w:rsidRPr="00BA4AE6">
        <w:rPr>
          <w:rFonts w:asciiTheme="majorHAnsi" w:hAnsiTheme="majorHAnsi" w:cstheme="majorHAnsi"/>
          <w:sz w:val="20"/>
          <w:szCs w:val="20"/>
        </w:rPr>
        <w:t xml:space="preserve"> Il/La candidato/a </w:t>
      </w:r>
      <w:r w:rsidRPr="00BA4AE6">
        <w:rPr>
          <w:rStyle w:val="Enfasigrassetto"/>
          <w:rFonts w:asciiTheme="majorHAnsi" w:hAnsiTheme="majorHAnsi" w:cstheme="majorHAnsi"/>
          <w:sz w:val="20"/>
          <w:szCs w:val="20"/>
        </w:rPr>
        <w:t>possiede il requisito di cui alla Tabella 1</w:t>
      </w:r>
      <w:r w:rsidRPr="00BA4AE6">
        <w:rPr>
          <w:rFonts w:asciiTheme="majorHAnsi" w:hAnsiTheme="majorHAnsi" w:cstheme="majorHAnsi"/>
          <w:sz w:val="20"/>
          <w:szCs w:val="20"/>
        </w:rPr>
        <w:t>;</w:t>
      </w:r>
    </w:p>
    <w:p w:rsidR="00BA4AE6" w:rsidRPr="00BA4AE6" w:rsidRDefault="00BA4AE6" w:rsidP="00BA4AE6">
      <w:pPr>
        <w:pStyle w:val="NormaleWeb"/>
        <w:spacing w:before="0" w:beforeAutospacing="0" w:after="6" w:afterAutospacing="0" w:line="312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BA4AE6">
        <w:rPr>
          <w:rFonts w:ascii="Segoe UI Symbol" w:hAnsi="Segoe UI Symbol" w:cs="Segoe UI Symbol"/>
          <w:sz w:val="20"/>
          <w:szCs w:val="20"/>
        </w:rPr>
        <w:t>☐</w:t>
      </w:r>
      <w:r w:rsidRPr="00BA4AE6">
        <w:rPr>
          <w:rFonts w:asciiTheme="majorHAnsi" w:hAnsiTheme="majorHAnsi" w:cstheme="majorHAnsi"/>
          <w:sz w:val="20"/>
          <w:szCs w:val="20"/>
        </w:rPr>
        <w:t xml:space="preserve"> Il/La candidato/a </w:t>
      </w:r>
      <w:r w:rsidRPr="00BA4AE6">
        <w:rPr>
          <w:rStyle w:val="Enfasigrassetto"/>
          <w:rFonts w:asciiTheme="majorHAnsi" w:hAnsiTheme="majorHAnsi" w:cstheme="majorHAnsi"/>
          <w:sz w:val="20"/>
          <w:szCs w:val="20"/>
        </w:rPr>
        <w:t>possiede entrambi i requisiti di esperienza di cui alla Tabella 2</w:t>
      </w:r>
      <w:r w:rsidRPr="00BA4AE6">
        <w:rPr>
          <w:rFonts w:asciiTheme="majorHAnsi" w:hAnsiTheme="majorHAnsi" w:cstheme="majorHAnsi"/>
          <w:sz w:val="20"/>
          <w:szCs w:val="20"/>
        </w:rPr>
        <w:t>.</w:t>
      </w:r>
    </w:p>
    <w:p w:rsidR="00BA4AE6" w:rsidRPr="00BA4AE6" w:rsidRDefault="00BA4AE6" w:rsidP="00BA4AE6">
      <w:pPr>
        <w:pStyle w:val="NormaleWeb"/>
        <w:spacing w:before="0" w:beforeAutospacing="0" w:after="6" w:afterAutospacing="0" w:line="312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BA4AE6">
        <w:rPr>
          <w:rStyle w:val="Enfasigrassetto"/>
          <w:rFonts w:asciiTheme="majorHAnsi" w:hAnsiTheme="majorHAnsi" w:cstheme="majorHAnsi"/>
          <w:sz w:val="20"/>
          <w:szCs w:val="20"/>
        </w:rPr>
        <w:t>Il possesso di tutti i requisiti sopra indicati costituisce condizione necessaria per l’ammissione alla valutazione della candidatura per la specifica attività selezionata.</w:t>
      </w:r>
    </w:p>
    <w:p w:rsidR="00436B81" w:rsidRDefault="00436B81" w:rsidP="000C47C2">
      <w:pPr>
        <w:pStyle w:val="Titolo1"/>
        <w:spacing w:before="0" w:after="6" w:line="312" w:lineRule="auto"/>
        <w:jc w:val="center"/>
        <w:rPr>
          <w:rFonts w:cstheme="majorHAnsi"/>
          <w:sz w:val="20"/>
          <w:szCs w:val="20"/>
          <w:lang w:val="it-IT"/>
        </w:rPr>
      </w:pPr>
    </w:p>
    <w:p w:rsidR="004C1886" w:rsidRPr="00C92F9E" w:rsidRDefault="00000000" w:rsidP="000C47C2">
      <w:pPr>
        <w:pStyle w:val="Titolo1"/>
        <w:spacing w:before="0" w:after="6" w:line="312" w:lineRule="auto"/>
        <w:jc w:val="center"/>
        <w:rPr>
          <w:rFonts w:cstheme="majorHAnsi"/>
          <w:color w:val="000000" w:themeColor="text1"/>
          <w:sz w:val="20"/>
          <w:szCs w:val="20"/>
          <w:lang w:val="it-IT"/>
        </w:rPr>
      </w:pPr>
      <w:r w:rsidRPr="00C92F9E">
        <w:rPr>
          <w:rFonts w:cstheme="majorHAnsi"/>
          <w:color w:val="000000" w:themeColor="text1"/>
          <w:sz w:val="20"/>
          <w:szCs w:val="20"/>
          <w:lang w:val="it-IT"/>
        </w:rPr>
        <w:t>CRITERI GENERALI DI VALUTAZIONE</w:t>
      </w:r>
    </w:p>
    <w:p w:rsidR="004C1886" w:rsidRPr="000C47C2" w:rsidRDefault="00000000" w:rsidP="000C47C2">
      <w:pPr>
        <w:spacing w:after="6" w:line="312" w:lineRule="auto"/>
        <w:rPr>
          <w:rFonts w:asciiTheme="majorHAnsi" w:hAnsiTheme="majorHAnsi" w:cstheme="majorHAnsi"/>
          <w:sz w:val="20"/>
          <w:szCs w:val="20"/>
          <w:lang w:val="it-IT"/>
        </w:rPr>
      </w:pPr>
      <w:r w:rsidRPr="000C47C2">
        <w:rPr>
          <w:rFonts w:asciiTheme="majorHAnsi" w:hAnsiTheme="majorHAnsi" w:cstheme="majorHAnsi"/>
          <w:sz w:val="20"/>
          <w:szCs w:val="20"/>
          <w:lang w:val="it-IT"/>
        </w:rPr>
        <w:t>La selezione è effettuata sulla base dei tre indicatori deliberati nell’Avviso. Ciascun indicatore è valutato analiticamente su un massimo di 100 punti e successivamente ponderato secondo il relativo peso.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965"/>
        <w:gridCol w:w="1104"/>
        <w:gridCol w:w="1902"/>
        <w:gridCol w:w="1515"/>
        <w:gridCol w:w="1521"/>
        <w:gridCol w:w="1523"/>
      </w:tblGrid>
      <w:tr w:rsidR="000C47C2" w:rsidRPr="000C47C2" w:rsidTr="000C47C2">
        <w:trPr>
          <w:jc w:val="center"/>
        </w:trPr>
        <w:tc>
          <w:tcPr>
            <w:tcW w:w="3085" w:type="dxa"/>
            <w:shd w:val="clear" w:color="auto" w:fill="D9EAF7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18"/>
              </w:rPr>
            </w:pPr>
            <w:proofErr w:type="spellStart"/>
            <w:r w:rsidRPr="000C47C2">
              <w:rPr>
                <w:rFonts w:asciiTheme="majorHAnsi" w:hAnsiTheme="majorHAnsi" w:cstheme="majorHAnsi"/>
                <w:b/>
                <w:szCs w:val="18"/>
              </w:rPr>
              <w:t>Indicatore</w:t>
            </w:r>
            <w:proofErr w:type="spellEnd"/>
          </w:p>
        </w:tc>
        <w:tc>
          <w:tcPr>
            <w:tcW w:w="1112" w:type="dxa"/>
            <w:shd w:val="clear" w:color="auto" w:fill="D9EAF7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18"/>
              </w:rPr>
            </w:pPr>
            <w:proofErr w:type="spellStart"/>
            <w:r w:rsidRPr="000C47C2">
              <w:rPr>
                <w:rFonts w:asciiTheme="majorHAnsi" w:hAnsiTheme="majorHAnsi" w:cstheme="majorHAnsi"/>
                <w:b/>
                <w:szCs w:val="18"/>
              </w:rPr>
              <w:t>Punteggio</w:t>
            </w:r>
            <w:proofErr w:type="spellEnd"/>
            <w:r w:rsidRPr="000C47C2">
              <w:rPr>
                <w:rFonts w:asciiTheme="majorHAnsi" w:hAnsiTheme="majorHAnsi" w:cstheme="majorHAnsi"/>
                <w:b/>
                <w:szCs w:val="18"/>
              </w:rPr>
              <w:t xml:space="preserve"> </w:t>
            </w:r>
            <w:proofErr w:type="spellStart"/>
            <w:r w:rsidRPr="000C47C2">
              <w:rPr>
                <w:rFonts w:asciiTheme="majorHAnsi" w:hAnsiTheme="majorHAnsi" w:cstheme="majorHAnsi"/>
                <w:b/>
                <w:szCs w:val="18"/>
              </w:rPr>
              <w:t>analitico</w:t>
            </w:r>
            <w:proofErr w:type="spellEnd"/>
            <w:r w:rsidRPr="000C47C2">
              <w:rPr>
                <w:rFonts w:asciiTheme="majorHAnsi" w:hAnsiTheme="majorHAnsi" w:cstheme="majorHAnsi"/>
                <w:b/>
                <w:szCs w:val="18"/>
              </w:rPr>
              <w:t xml:space="preserve"> </w:t>
            </w:r>
            <w:proofErr w:type="spellStart"/>
            <w:r w:rsidRPr="000C47C2">
              <w:rPr>
                <w:rFonts w:asciiTheme="majorHAnsi" w:hAnsiTheme="majorHAnsi" w:cstheme="majorHAnsi"/>
                <w:b/>
                <w:szCs w:val="18"/>
              </w:rPr>
              <w:t>massimo</w:t>
            </w:r>
            <w:proofErr w:type="spellEnd"/>
          </w:p>
        </w:tc>
        <w:tc>
          <w:tcPr>
            <w:tcW w:w="1960" w:type="dxa"/>
            <w:shd w:val="clear" w:color="auto" w:fill="D9EAF7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18"/>
              </w:rPr>
            </w:pPr>
            <w:r w:rsidRPr="000C47C2">
              <w:rPr>
                <w:rFonts w:asciiTheme="majorHAnsi" w:hAnsiTheme="majorHAnsi" w:cstheme="majorHAnsi"/>
                <w:b/>
                <w:szCs w:val="18"/>
              </w:rPr>
              <w:t xml:space="preserve">Peso </w:t>
            </w:r>
            <w:proofErr w:type="spellStart"/>
            <w:r w:rsidRPr="000C47C2">
              <w:rPr>
                <w:rFonts w:asciiTheme="majorHAnsi" w:hAnsiTheme="majorHAnsi" w:cstheme="majorHAnsi"/>
                <w:b/>
                <w:szCs w:val="18"/>
              </w:rPr>
              <w:t>ponderale</w:t>
            </w:r>
            <w:proofErr w:type="spellEnd"/>
          </w:p>
        </w:tc>
        <w:tc>
          <w:tcPr>
            <w:tcW w:w="1547" w:type="dxa"/>
            <w:shd w:val="clear" w:color="auto" w:fill="D9EAF7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18"/>
              </w:rPr>
            </w:pPr>
            <w:proofErr w:type="spellStart"/>
            <w:r w:rsidRPr="000C47C2">
              <w:rPr>
                <w:rFonts w:asciiTheme="majorHAnsi" w:hAnsiTheme="majorHAnsi" w:cstheme="majorHAnsi"/>
                <w:b/>
                <w:szCs w:val="18"/>
              </w:rPr>
              <w:t>Punteggio</w:t>
            </w:r>
            <w:proofErr w:type="spellEnd"/>
            <w:r w:rsidRPr="000C47C2">
              <w:rPr>
                <w:rFonts w:asciiTheme="majorHAnsi" w:hAnsiTheme="majorHAnsi" w:cstheme="majorHAnsi"/>
                <w:b/>
                <w:szCs w:val="18"/>
              </w:rPr>
              <w:t xml:space="preserve"> </w:t>
            </w:r>
            <w:proofErr w:type="spellStart"/>
            <w:r w:rsidRPr="000C47C2">
              <w:rPr>
                <w:rFonts w:asciiTheme="majorHAnsi" w:hAnsiTheme="majorHAnsi" w:cstheme="majorHAnsi"/>
                <w:b/>
                <w:szCs w:val="18"/>
              </w:rPr>
              <w:t>ponderato</w:t>
            </w:r>
            <w:proofErr w:type="spellEnd"/>
            <w:r w:rsidRPr="000C47C2">
              <w:rPr>
                <w:rFonts w:asciiTheme="majorHAnsi" w:hAnsiTheme="majorHAnsi" w:cstheme="majorHAnsi"/>
                <w:b/>
                <w:szCs w:val="18"/>
              </w:rPr>
              <w:t xml:space="preserve"> </w:t>
            </w:r>
            <w:proofErr w:type="spellStart"/>
            <w:r w:rsidRPr="000C47C2">
              <w:rPr>
                <w:rFonts w:asciiTheme="majorHAnsi" w:hAnsiTheme="majorHAnsi" w:cstheme="majorHAnsi"/>
                <w:b/>
                <w:szCs w:val="18"/>
              </w:rPr>
              <w:t>massimo</w:t>
            </w:r>
            <w:proofErr w:type="spellEnd"/>
          </w:p>
        </w:tc>
        <w:tc>
          <w:tcPr>
            <w:tcW w:w="1526" w:type="dxa"/>
            <w:shd w:val="clear" w:color="auto" w:fill="D9EAF7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b/>
                <w:szCs w:val="18"/>
              </w:rPr>
            </w:pPr>
            <w:proofErr w:type="spellStart"/>
            <w:r w:rsidRPr="000C47C2">
              <w:rPr>
                <w:rFonts w:asciiTheme="majorHAnsi" w:hAnsiTheme="majorHAnsi" w:cstheme="majorHAnsi"/>
                <w:b/>
                <w:szCs w:val="18"/>
              </w:rPr>
              <w:t>Autovalutazione</w:t>
            </w:r>
            <w:proofErr w:type="spellEnd"/>
          </w:p>
        </w:tc>
        <w:tc>
          <w:tcPr>
            <w:tcW w:w="1526" w:type="dxa"/>
            <w:shd w:val="clear" w:color="auto" w:fill="D9EAF7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b/>
                <w:szCs w:val="18"/>
              </w:rPr>
            </w:pPr>
            <w:proofErr w:type="spellStart"/>
            <w:r w:rsidRPr="000C47C2">
              <w:rPr>
                <w:rFonts w:asciiTheme="majorHAnsi" w:hAnsiTheme="majorHAnsi" w:cstheme="majorHAnsi"/>
                <w:b/>
                <w:szCs w:val="18"/>
              </w:rPr>
              <w:t>Eterovalutazione</w:t>
            </w:r>
            <w:proofErr w:type="spellEnd"/>
          </w:p>
        </w:tc>
      </w:tr>
      <w:tr w:rsidR="000C47C2" w:rsidRPr="000C47C2" w:rsidTr="000C47C2">
        <w:trPr>
          <w:jc w:val="center"/>
        </w:trPr>
        <w:tc>
          <w:tcPr>
            <w:tcW w:w="3085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rPr>
                <w:rFonts w:asciiTheme="majorHAnsi" w:hAnsiTheme="majorHAnsi" w:cstheme="majorHAnsi"/>
                <w:szCs w:val="18"/>
              </w:rPr>
            </w:pPr>
            <w:r w:rsidRPr="000C47C2">
              <w:rPr>
                <w:rFonts w:asciiTheme="majorHAnsi" w:hAnsiTheme="majorHAnsi" w:cstheme="majorHAnsi"/>
                <w:szCs w:val="18"/>
              </w:rPr>
              <w:t>1. Titoli coerenti con l’attività</w:t>
            </w:r>
          </w:p>
        </w:tc>
        <w:tc>
          <w:tcPr>
            <w:tcW w:w="1112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18"/>
              </w:rPr>
            </w:pPr>
            <w:r w:rsidRPr="000C47C2">
              <w:rPr>
                <w:rFonts w:asciiTheme="majorHAnsi" w:hAnsiTheme="majorHAnsi" w:cstheme="majorHAnsi"/>
                <w:szCs w:val="18"/>
              </w:rPr>
              <w:t>100</w:t>
            </w:r>
          </w:p>
        </w:tc>
        <w:tc>
          <w:tcPr>
            <w:tcW w:w="1960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18"/>
              </w:rPr>
            </w:pPr>
            <w:r w:rsidRPr="000C47C2">
              <w:rPr>
                <w:rFonts w:asciiTheme="majorHAnsi" w:hAnsiTheme="majorHAnsi" w:cstheme="majorHAnsi"/>
                <w:szCs w:val="18"/>
              </w:rPr>
              <w:t>35%</w:t>
            </w:r>
          </w:p>
        </w:tc>
        <w:tc>
          <w:tcPr>
            <w:tcW w:w="1547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18"/>
              </w:rPr>
            </w:pPr>
            <w:r w:rsidRPr="000C47C2">
              <w:rPr>
                <w:rFonts w:asciiTheme="majorHAnsi" w:hAnsiTheme="majorHAnsi" w:cstheme="majorHAnsi"/>
                <w:szCs w:val="18"/>
              </w:rPr>
              <w:t>35</w:t>
            </w:r>
          </w:p>
        </w:tc>
        <w:tc>
          <w:tcPr>
            <w:tcW w:w="1526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526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18"/>
              </w:rPr>
            </w:pPr>
          </w:p>
        </w:tc>
      </w:tr>
      <w:tr w:rsidR="000C47C2" w:rsidRPr="000C47C2" w:rsidTr="000C47C2">
        <w:trPr>
          <w:jc w:val="center"/>
        </w:trPr>
        <w:tc>
          <w:tcPr>
            <w:tcW w:w="3085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rPr>
                <w:rFonts w:asciiTheme="majorHAnsi" w:hAnsiTheme="majorHAnsi" w:cstheme="majorHAnsi"/>
                <w:szCs w:val="18"/>
              </w:rPr>
            </w:pPr>
            <w:r w:rsidRPr="000C47C2">
              <w:rPr>
                <w:rFonts w:asciiTheme="majorHAnsi" w:hAnsiTheme="majorHAnsi" w:cstheme="majorHAnsi"/>
                <w:szCs w:val="18"/>
              </w:rPr>
              <w:t>2. Esperienze coerenti con l’attività</w:t>
            </w:r>
          </w:p>
        </w:tc>
        <w:tc>
          <w:tcPr>
            <w:tcW w:w="1112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18"/>
              </w:rPr>
            </w:pPr>
            <w:r w:rsidRPr="000C47C2">
              <w:rPr>
                <w:rFonts w:asciiTheme="majorHAnsi" w:hAnsiTheme="majorHAnsi" w:cstheme="majorHAnsi"/>
                <w:szCs w:val="18"/>
              </w:rPr>
              <w:t>100</w:t>
            </w:r>
          </w:p>
        </w:tc>
        <w:tc>
          <w:tcPr>
            <w:tcW w:w="1960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18"/>
              </w:rPr>
            </w:pPr>
            <w:r w:rsidRPr="000C47C2">
              <w:rPr>
                <w:rFonts w:asciiTheme="majorHAnsi" w:hAnsiTheme="majorHAnsi" w:cstheme="majorHAnsi"/>
                <w:szCs w:val="18"/>
              </w:rPr>
              <w:t>35%</w:t>
            </w:r>
          </w:p>
        </w:tc>
        <w:tc>
          <w:tcPr>
            <w:tcW w:w="1547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18"/>
              </w:rPr>
            </w:pPr>
            <w:r w:rsidRPr="000C47C2">
              <w:rPr>
                <w:rFonts w:asciiTheme="majorHAnsi" w:hAnsiTheme="majorHAnsi" w:cstheme="majorHAnsi"/>
                <w:szCs w:val="18"/>
              </w:rPr>
              <w:t>35</w:t>
            </w:r>
          </w:p>
        </w:tc>
        <w:tc>
          <w:tcPr>
            <w:tcW w:w="1526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526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18"/>
              </w:rPr>
            </w:pPr>
          </w:p>
        </w:tc>
      </w:tr>
      <w:tr w:rsidR="000C47C2" w:rsidRPr="000C47C2" w:rsidTr="000C47C2">
        <w:trPr>
          <w:jc w:val="center"/>
        </w:trPr>
        <w:tc>
          <w:tcPr>
            <w:tcW w:w="3085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rPr>
                <w:rFonts w:asciiTheme="majorHAnsi" w:hAnsiTheme="majorHAnsi" w:cstheme="majorHAnsi"/>
                <w:szCs w:val="18"/>
              </w:rPr>
            </w:pPr>
            <w:r w:rsidRPr="000C47C2">
              <w:rPr>
                <w:rFonts w:asciiTheme="majorHAnsi" w:hAnsiTheme="majorHAnsi" w:cstheme="majorHAnsi"/>
                <w:szCs w:val="18"/>
              </w:rPr>
              <w:t>3. Proposta progettuale</w:t>
            </w:r>
          </w:p>
        </w:tc>
        <w:tc>
          <w:tcPr>
            <w:tcW w:w="1112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18"/>
              </w:rPr>
            </w:pPr>
            <w:r w:rsidRPr="000C47C2">
              <w:rPr>
                <w:rFonts w:asciiTheme="majorHAnsi" w:hAnsiTheme="majorHAnsi" w:cstheme="majorHAnsi"/>
                <w:szCs w:val="18"/>
              </w:rPr>
              <w:t>100</w:t>
            </w:r>
          </w:p>
        </w:tc>
        <w:tc>
          <w:tcPr>
            <w:tcW w:w="1960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18"/>
              </w:rPr>
            </w:pPr>
            <w:r w:rsidRPr="000C47C2">
              <w:rPr>
                <w:rFonts w:asciiTheme="majorHAnsi" w:hAnsiTheme="majorHAnsi" w:cstheme="majorHAnsi"/>
                <w:szCs w:val="18"/>
              </w:rPr>
              <w:t>30%</w:t>
            </w:r>
          </w:p>
        </w:tc>
        <w:tc>
          <w:tcPr>
            <w:tcW w:w="1547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18"/>
              </w:rPr>
            </w:pPr>
            <w:r w:rsidRPr="000C47C2">
              <w:rPr>
                <w:rFonts w:asciiTheme="majorHAnsi" w:hAnsiTheme="majorHAnsi" w:cstheme="majorHAnsi"/>
                <w:szCs w:val="18"/>
              </w:rPr>
              <w:t>30</w:t>
            </w:r>
          </w:p>
        </w:tc>
        <w:tc>
          <w:tcPr>
            <w:tcW w:w="1526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526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18"/>
              </w:rPr>
            </w:pPr>
          </w:p>
        </w:tc>
      </w:tr>
      <w:tr w:rsidR="000C47C2" w:rsidRPr="000C47C2" w:rsidTr="000C47C2">
        <w:trPr>
          <w:jc w:val="center"/>
        </w:trPr>
        <w:tc>
          <w:tcPr>
            <w:tcW w:w="3085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18"/>
              </w:rPr>
            </w:pPr>
            <w:r w:rsidRPr="000C47C2">
              <w:rPr>
                <w:rFonts w:asciiTheme="majorHAnsi" w:hAnsiTheme="majorHAnsi" w:cstheme="majorHAnsi"/>
                <w:szCs w:val="18"/>
              </w:rPr>
              <w:t>TOTALE</w:t>
            </w:r>
          </w:p>
        </w:tc>
        <w:tc>
          <w:tcPr>
            <w:tcW w:w="1112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18"/>
              </w:rPr>
            </w:pPr>
            <w:r w:rsidRPr="000C47C2">
              <w:rPr>
                <w:rFonts w:asciiTheme="majorHAnsi" w:hAnsiTheme="majorHAnsi" w:cstheme="majorHAnsi"/>
                <w:szCs w:val="18"/>
              </w:rPr>
              <w:t>300</w:t>
            </w:r>
          </w:p>
        </w:tc>
        <w:tc>
          <w:tcPr>
            <w:tcW w:w="1960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18"/>
              </w:rPr>
            </w:pPr>
            <w:r w:rsidRPr="000C47C2">
              <w:rPr>
                <w:rFonts w:asciiTheme="majorHAnsi" w:hAnsiTheme="majorHAnsi" w:cstheme="majorHAnsi"/>
                <w:szCs w:val="18"/>
              </w:rPr>
              <w:t>100%</w:t>
            </w:r>
          </w:p>
        </w:tc>
        <w:tc>
          <w:tcPr>
            <w:tcW w:w="1547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18"/>
              </w:rPr>
            </w:pPr>
            <w:r w:rsidRPr="000C47C2">
              <w:rPr>
                <w:rFonts w:asciiTheme="majorHAnsi" w:hAnsiTheme="majorHAnsi" w:cstheme="majorHAnsi"/>
                <w:szCs w:val="18"/>
              </w:rPr>
              <w:t>100</w:t>
            </w:r>
          </w:p>
        </w:tc>
        <w:tc>
          <w:tcPr>
            <w:tcW w:w="1526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526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18"/>
              </w:rPr>
            </w:pPr>
          </w:p>
        </w:tc>
      </w:tr>
    </w:tbl>
    <w:p w:rsidR="004C1886" w:rsidRPr="000C47C2" w:rsidRDefault="00000000" w:rsidP="000C47C2">
      <w:pPr>
        <w:spacing w:after="6" w:line="312" w:lineRule="auto"/>
        <w:rPr>
          <w:rFonts w:asciiTheme="majorHAnsi" w:hAnsiTheme="majorHAnsi" w:cstheme="majorHAnsi"/>
          <w:sz w:val="20"/>
          <w:szCs w:val="20"/>
          <w:lang w:val="it-IT"/>
        </w:rPr>
      </w:pPr>
      <w:r w:rsidRPr="000C47C2">
        <w:rPr>
          <w:rFonts w:asciiTheme="majorHAnsi" w:hAnsiTheme="majorHAnsi" w:cstheme="majorHAnsi"/>
          <w:sz w:val="20"/>
          <w:szCs w:val="20"/>
          <w:lang w:val="it-IT"/>
        </w:rPr>
        <w:t>Formula: (punteggio analitico conseguito / 100) × peso ponderale. Il punteggio finale massimo è 100/100.</w:t>
      </w:r>
    </w:p>
    <w:p w:rsidR="000C47C2" w:rsidRDefault="000C47C2" w:rsidP="000C47C2">
      <w:pPr>
        <w:pStyle w:val="Titolo1"/>
        <w:spacing w:before="0" w:after="6" w:line="312" w:lineRule="auto"/>
        <w:jc w:val="center"/>
        <w:rPr>
          <w:rFonts w:cstheme="majorHAnsi"/>
          <w:sz w:val="20"/>
          <w:szCs w:val="20"/>
          <w:lang w:val="it-IT"/>
        </w:rPr>
      </w:pPr>
    </w:p>
    <w:p w:rsidR="004C1886" w:rsidRPr="00C92F9E" w:rsidRDefault="00000000" w:rsidP="000C47C2">
      <w:pPr>
        <w:pStyle w:val="Titolo1"/>
        <w:spacing w:before="0" w:after="6" w:line="312" w:lineRule="auto"/>
        <w:jc w:val="center"/>
        <w:rPr>
          <w:rFonts w:cstheme="majorHAnsi"/>
          <w:color w:val="000000" w:themeColor="text1"/>
          <w:sz w:val="20"/>
          <w:szCs w:val="20"/>
          <w:lang w:val="it-IT"/>
        </w:rPr>
      </w:pPr>
      <w:r w:rsidRPr="00C92F9E">
        <w:rPr>
          <w:rFonts w:cstheme="majorHAnsi"/>
          <w:color w:val="000000" w:themeColor="text1"/>
          <w:sz w:val="20"/>
          <w:szCs w:val="20"/>
          <w:lang w:val="it-IT"/>
        </w:rPr>
        <w:t>INDICATORE 1 – TITOLI COERENTI CON L’ATTIVITÀ</w:t>
      </w:r>
    </w:p>
    <w:p w:rsidR="004C1886" w:rsidRPr="000C47C2" w:rsidRDefault="00000000" w:rsidP="000C47C2">
      <w:pPr>
        <w:spacing w:after="6" w:line="312" w:lineRule="auto"/>
        <w:rPr>
          <w:rFonts w:asciiTheme="majorHAnsi" w:hAnsiTheme="majorHAnsi" w:cstheme="majorHAnsi"/>
          <w:sz w:val="20"/>
          <w:szCs w:val="20"/>
          <w:lang w:val="it-IT"/>
        </w:rPr>
      </w:pPr>
      <w:r w:rsidRPr="000C47C2">
        <w:rPr>
          <w:rFonts w:asciiTheme="majorHAnsi" w:hAnsiTheme="majorHAnsi" w:cstheme="majorHAnsi"/>
          <w:sz w:val="20"/>
          <w:szCs w:val="20"/>
          <w:lang w:val="it-IT"/>
        </w:rPr>
        <w:t>Punteggio analitico massimo: 100 punti – Peso ponderale: 35% – Punteggio ponderato massimo: 35 punti.</w:t>
      </w:r>
    </w:p>
    <w:p w:rsidR="004C1886" w:rsidRPr="000C47C2" w:rsidRDefault="00000000" w:rsidP="000C47C2">
      <w:pPr>
        <w:spacing w:after="6" w:line="312" w:lineRule="auto"/>
        <w:rPr>
          <w:rFonts w:asciiTheme="majorHAnsi" w:hAnsiTheme="majorHAnsi" w:cstheme="majorHAnsi"/>
          <w:sz w:val="20"/>
          <w:szCs w:val="20"/>
          <w:lang w:val="it-IT"/>
        </w:rPr>
      </w:pPr>
      <w:r w:rsidRPr="000C47C2">
        <w:rPr>
          <w:rFonts w:asciiTheme="majorHAnsi" w:hAnsiTheme="majorHAnsi" w:cstheme="majorHAnsi"/>
          <w:sz w:val="20"/>
          <w:szCs w:val="20"/>
          <w:lang w:val="it-IT"/>
        </w:rPr>
        <w:t>Sono valutabili esclusivamente titoli documentabili e pertinenti alla specifica attività e/o ai relativi destinatari. Il candidato indica nell’Allegato A l’ambito di riferimento dei titoli dichiarati.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851"/>
        <w:gridCol w:w="3118"/>
        <w:gridCol w:w="851"/>
        <w:gridCol w:w="1958"/>
        <w:gridCol w:w="876"/>
        <w:gridCol w:w="1417"/>
        <w:gridCol w:w="1417"/>
      </w:tblGrid>
      <w:tr w:rsidR="000C47C2" w:rsidRPr="000C47C2" w:rsidTr="00436B81">
        <w:trPr>
          <w:trHeight w:val="346"/>
          <w:jc w:val="center"/>
        </w:trPr>
        <w:tc>
          <w:tcPr>
            <w:tcW w:w="851" w:type="dxa"/>
            <w:shd w:val="clear" w:color="auto" w:fill="D9EAF7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b/>
                <w:sz w:val="16"/>
                <w:szCs w:val="16"/>
              </w:rPr>
              <w:t>N.</w:t>
            </w:r>
          </w:p>
        </w:tc>
        <w:tc>
          <w:tcPr>
            <w:tcW w:w="3118" w:type="dxa"/>
            <w:shd w:val="clear" w:color="auto" w:fill="D9EAF7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b/>
                <w:sz w:val="16"/>
                <w:szCs w:val="16"/>
              </w:rPr>
              <w:t>Descrittore</w:t>
            </w:r>
          </w:p>
        </w:tc>
        <w:tc>
          <w:tcPr>
            <w:tcW w:w="851" w:type="dxa"/>
            <w:shd w:val="clear" w:color="auto" w:fill="D9EAF7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b/>
                <w:sz w:val="16"/>
                <w:szCs w:val="16"/>
              </w:rPr>
              <w:t>Limite</w:t>
            </w:r>
          </w:p>
        </w:tc>
        <w:tc>
          <w:tcPr>
            <w:tcW w:w="1958" w:type="dxa"/>
            <w:shd w:val="clear" w:color="auto" w:fill="D9EAF7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b/>
                <w:sz w:val="16"/>
                <w:szCs w:val="16"/>
              </w:rPr>
              <w:t>Max</w:t>
            </w:r>
          </w:p>
        </w:tc>
        <w:tc>
          <w:tcPr>
            <w:tcW w:w="876" w:type="dxa"/>
            <w:shd w:val="clear" w:color="auto" w:fill="D9EAF7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Numeri </w:t>
            </w:r>
            <w:proofErr w:type="spellStart"/>
            <w:r w:rsidRPr="000C47C2">
              <w:rPr>
                <w:rFonts w:asciiTheme="majorHAnsi" w:hAnsiTheme="majorHAnsi" w:cstheme="majorHAnsi"/>
                <w:b/>
                <w:sz w:val="16"/>
                <w:szCs w:val="16"/>
              </w:rPr>
              <w:t>Titoli</w:t>
            </w:r>
            <w:proofErr w:type="spellEnd"/>
          </w:p>
        </w:tc>
        <w:tc>
          <w:tcPr>
            <w:tcW w:w="1417" w:type="dxa"/>
            <w:shd w:val="clear" w:color="auto" w:fill="D9EAF7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proofErr w:type="spellStart"/>
            <w:r w:rsidRPr="000C47C2">
              <w:rPr>
                <w:rFonts w:asciiTheme="majorHAnsi" w:hAnsiTheme="majorHAnsi" w:cstheme="majorHAnsi"/>
                <w:b/>
                <w:sz w:val="16"/>
                <w:szCs w:val="16"/>
              </w:rPr>
              <w:t>Autovalutazione</w:t>
            </w:r>
            <w:proofErr w:type="spellEnd"/>
          </w:p>
        </w:tc>
        <w:tc>
          <w:tcPr>
            <w:tcW w:w="1417" w:type="dxa"/>
            <w:shd w:val="clear" w:color="auto" w:fill="D9EAF7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proofErr w:type="spellStart"/>
            <w:r w:rsidRPr="000C47C2">
              <w:rPr>
                <w:rFonts w:asciiTheme="majorHAnsi" w:hAnsiTheme="majorHAnsi" w:cstheme="majorHAnsi"/>
                <w:b/>
                <w:sz w:val="16"/>
                <w:szCs w:val="16"/>
              </w:rPr>
              <w:t>Eterovalutazione</w:t>
            </w:r>
            <w:proofErr w:type="spellEnd"/>
            <w:r w:rsidRPr="000C47C2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 IC </w:t>
            </w:r>
            <w:proofErr w:type="spellStart"/>
            <w:r w:rsidRPr="000C47C2">
              <w:rPr>
                <w:rFonts w:asciiTheme="majorHAnsi" w:hAnsiTheme="majorHAnsi" w:cstheme="majorHAnsi"/>
                <w:b/>
                <w:sz w:val="16"/>
                <w:szCs w:val="16"/>
              </w:rPr>
              <w:t>Melilli</w:t>
            </w:r>
            <w:proofErr w:type="spellEnd"/>
          </w:p>
        </w:tc>
      </w:tr>
      <w:tr w:rsidR="000C47C2" w:rsidRPr="00C92F9E" w:rsidTr="00436B81">
        <w:trPr>
          <w:jc w:val="center"/>
        </w:trPr>
        <w:tc>
          <w:tcPr>
            <w:tcW w:w="851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1</w:t>
            </w:r>
          </w:p>
        </w:tc>
        <w:tc>
          <w:tcPr>
            <w:tcW w:w="3118" w:type="dxa"/>
            <w:vAlign w:val="center"/>
          </w:tcPr>
          <w:p w:rsidR="00394919" w:rsidRDefault="00394919" w:rsidP="00394919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Titolo di studio universitario</w:t>
            </w:r>
          </w:p>
          <w:p w:rsidR="00394919" w:rsidRDefault="00394919" w:rsidP="00394919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Laur</w:t>
            </w:r>
            <w:r w:rsidR="007328F8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e</w:t>
            </w: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 xml:space="preserve">a triennale (12 p) </w:t>
            </w:r>
          </w:p>
          <w:p w:rsidR="00F26222" w:rsidRDefault="00F2622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 xml:space="preserve">Laurea vecchio ordinamento </w:t>
            </w:r>
            <w:r w:rsidR="00394919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(max 22)</w:t>
            </w:r>
          </w:p>
          <w:p w:rsidR="00F26222" w:rsidRDefault="00394919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 xml:space="preserve">Laurea triennale </w:t>
            </w:r>
            <w:r w:rsidR="00F26222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 xml:space="preserve">e specialistica </w:t>
            </w: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 xml:space="preserve">(Max 22) </w:t>
            </w:r>
          </w:p>
          <w:p w:rsidR="00D81B82" w:rsidRPr="000C47C2" w:rsidRDefault="00D81B82" w:rsidP="00D81B8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 xml:space="preserve">Pag. N. _____ del Curriculum Vitae </w:t>
            </w:r>
          </w:p>
        </w:tc>
        <w:tc>
          <w:tcPr>
            <w:tcW w:w="851" w:type="dxa"/>
            <w:vAlign w:val="center"/>
          </w:tcPr>
          <w:p w:rsid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1</w:t>
            </w:r>
          </w:p>
          <w:p w:rsidR="00A23C6A" w:rsidRPr="000C47C2" w:rsidRDefault="00A23C6A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958" w:type="dxa"/>
            <w:vAlign w:val="center"/>
          </w:tcPr>
          <w:p w:rsidR="00A23C6A" w:rsidRPr="00436B81" w:rsidRDefault="00A23C6A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</w:p>
          <w:p w:rsidR="00436B81" w:rsidRDefault="00A23C6A" w:rsidP="00436B81">
            <w:pPr>
              <w:pStyle w:val="Paragrafoelenco"/>
              <w:spacing w:after="6" w:line="312" w:lineRule="auto"/>
              <w:ind w:left="12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 w:rsidRPr="00436B81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20 punti laurea</w:t>
            </w:r>
            <w:r w:rsidR="00436B81" w:rsidRPr="00436B81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 xml:space="preserve"> </w:t>
            </w:r>
            <w:r w:rsidR="00436B81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fino a 110/110</w:t>
            </w:r>
          </w:p>
          <w:p w:rsidR="00D81B82" w:rsidRPr="00436B81" w:rsidRDefault="00D81B82" w:rsidP="00436B81">
            <w:pPr>
              <w:pStyle w:val="Paragrafoelenco"/>
              <w:spacing w:after="6" w:line="312" w:lineRule="auto"/>
              <w:ind w:left="12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 w:rsidRPr="00436B81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(</w:t>
            </w:r>
            <w:r w:rsidR="00A23C6A" w:rsidRPr="00436B81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 xml:space="preserve">12 </w:t>
            </w:r>
            <w:r w:rsidRPr="00436B81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 xml:space="preserve">punti </w:t>
            </w:r>
            <w:proofErr w:type="gramStart"/>
            <w:r w:rsidRPr="00436B81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 xml:space="preserve">per </w:t>
            </w:r>
            <w:r w:rsidR="00A23C6A" w:rsidRPr="00436B81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 xml:space="preserve"> </w:t>
            </w:r>
            <w:r w:rsidRPr="00436B81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punteggio</w:t>
            </w:r>
            <w:proofErr w:type="gramEnd"/>
            <w:r w:rsidRPr="00436B81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 xml:space="preserve"> da 66</w:t>
            </w:r>
            <w:r w:rsidR="00A23C6A" w:rsidRPr="00436B81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 xml:space="preserve"> a </w:t>
            </w:r>
            <w:r w:rsidRPr="00436B81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76</w:t>
            </w:r>
            <w:r w:rsidR="00A23C6A" w:rsidRPr="00436B81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/11</w:t>
            </w:r>
            <w:r w:rsidR="00436B81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0;</w:t>
            </w:r>
          </w:p>
          <w:p w:rsidR="00D81B82" w:rsidRPr="00436B81" w:rsidRDefault="00D81B82" w:rsidP="00436B81">
            <w:pPr>
              <w:pStyle w:val="Paragrafoelenco"/>
              <w:spacing w:after="6" w:line="312" w:lineRule="auto"/>
              <w:ind w:left="12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 w:rsidRPr="00436B81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 xml:space="preserve">14 punti </w:t>
            </w:r>
            <w:proofErr w:type="gramStart"/>
            <w:r w:rsidRPr="00436B81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 xml:space="preserve">per  </w:t>
            </w:r>
            <w:r w:rsidR="00436B81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</w:t>
            </w:r>
            <w:r w:rsidRPr="00436B81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unteggio</w:t>
            </w:r>
            <w:proofErr w:type="gramEnd"/>
            <w:r w:rsidRPr="00436B81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 xml:space="preserve"> da 77 a 87/110</w:t>
            </w:r>
            <w:r w:rsidR="00436B81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;</w:t>
            </w:r>
          </w:p>
          <w:p w:rsidR="00D81B82" w:rsidRPr="00436B81" w:rsidRDefault="00D81B82" w:rsidP="00436B81">
            <w:pPr>
              <w:pStyle w:val="Paragrafoelenco"/>
              <w:spacing w:after="6" w:line="312" w:lineRule="auto"/>
              <w:ind w:left="12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 w:rsidRPr="00436B81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 xml:space="preserve">16 punti </w:t>
            </w:r>
            <w:proofErr w:type="gramStart"/>
            <w:r w:rsidRPr="00436B81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per  punteggio</w:t>
            </w:r>
            <w:proofErr w:type="gramEnd"/>
            <w:r w:rsidRPr="00436B81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 xml:space="preserve"> da 88 a 98/110</w:t>
            </w:r>
            <w:r w:rsidR="00436B81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;</w:t>
            </w:r>
          </w:p>
          <w:p w:rsidR="00D81B82" w:rsidRPr="00436B81" w:rsidRDefault="00D81B82" w:rsidP="00436B81">
            <w:pPr>
              <w:pStyle w:val="Paragrafoelenco"/>
              <w:spacing w:after="6" w:line="312" w:lineRule="auto"/>
              <w:ind w:left="12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 w:rsidRPr="00436B81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 xml:space="preserve">18 punti </w:t>
            </w:r>
            <w:proofErr w:type="gramStart"/>
            <w:r w:rsidRPr="00436B81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per  punteggio</w:t>
            </w:r>
            <w:proofErr w:type="gramEnd"/>
            <w:r w:rsidRPr="00436B81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 xml:space="preserve"> da 99 a 109/110</w:t>
            </w:r>
            <w:r w:rsidR="00436B81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;</w:t>
            </w:r>
          </w:p>
          <w:p w:rsidR="00D81B82" w:rsidRPr="00436B81" w:rsidRDefault="00D81B82" w:rsidP="00436B81">
            <w:pPr>
              <w:pStyle w:val="Paragrafoelenco"/>
              <w:spacing w:after="6" w:line="312" w:lineRule="auto"/>
              <w:ind w:left="12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 w:rsidRPr="00436B81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 xml:space="preserve">20 punti </w:t>
            </w:r>
            <w:proofErr w:type="gramStart"/>
            <w:r w:rsidRPr="00436B81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per  punteggio</w:t>
            </w:r>
            <w:proofErr w:type="gramEnd"/>
            <w:r w:rsidRPr="00436B81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 xml:space="preserve"> 110/110</w:t>
            </w:r>
            <w:r w:rsidR="00436B81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)</w:t>
            </w:r>
          </w:p>
          <w:p w:rsidR="00A23C6A" w:rsidRPr="00436B81" w:rsidRDefault="00A23C6A" w:rsidP="00436B81">
            <w:pPr>
              <w:pStyle w:val="Paragrafoelenco"/>
              <w:spacing w:after="6" w:line="312" w:lineRule="auto"/>
              <w:ind w:left="12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 w:rsidRPr="00436B81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2</w:t>
            </w:r>
            <w:r w:rsidR="00D81B82" w:rsidRPr="00436B81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2</w:t>
            </w:r>
            <w:r w:rsidRPr="00436B81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 xml:space="preserve"> punti 110/110 e lode</w:t>
            </w:r>
          </w:p>
          <w:p w:rsidR="00A23C6A" w:rsidRPr="00A23C6A" w:rsidRDefault="00A23C6A" w:rsidP="00436B81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</w:p>
        </w:tc>
        <w:tc>
          <w:tcPr>
            <w:tcW w:w="876" w:type="dxa"/>
            <w:vAlign w:val="center"/>
          </w:tcPr>
          <w:p w:rsidR="000C47C2" w:rsidRPr="00A23C6A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</w:p>
        </w:tc>
        <w:tc>
          <w:tcPr>
            <w:tcW w:w="1417" w:type="dxa"/>
            <w:vAlign w:val="center"/>
          </w:tcPr>
          <w:p w:rsidR="000C47C2" w:rsidRPr="00A23C6A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</w:p>
        </w:tc>
        <w:tc>
          <w:tcPr>
            <w:tcW w:w="1417" w:type="dxa"/>
            <w:vAlign w:val="center"/>
          </w:tcPr>
          <w:p w:rsidR="000C47C2" w:rsidRPr="00A23C6A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</w:p>
        </w:tc>
      </w:tr>
      <w:tr w:rsidR="00D81B82" w:rsidRPr="00D81B82" w:rsidTr="00436B81">
        <w:trPr>
          <w:jc w:val="center"/>
        </w:trPr>
        <w:tc>
          <w:tcPr>
            <w:tcW w:w="851" w:type="dxa"/>
            <w:vAlign w:val="center"/>
          </w:tcPr>
          <w:p w:rsidR="00D81B82" w:rsidRPr="000C47C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2</w:t>
            </w:r>
          </w:p>
        </w:tc>
        <w:tc>
          <w:tcPr>
            <w:tcW w:w="3118" w:type="dxa"/>
            <w:vAlign w:val="center"/>
          </w:tcPr>
          <w:p w:rsidR="00D81B82" w:rsidRDefault="00D81B82" w:rsidP="00D81B8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A</w:t>
            </w:r>
            <w:r w:rsidRPr="000C47C2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bilitazione coerente con la specifica attività e con i destinatari</w:t>
            </w:r>
          </w:p>
          <w:p w:rsidR="00D81B82" w:rsidRDefault="00D81B82" w:rsidP="00D81B8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Pag. N. _____ del Curriculum Vitae</w:t>
            </w:r>
          </w:p>
          <w:p w:rsidR="00D81B82" w:rsidRPr="000C47C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</w:p>
        </w:tc>
        <w:tc>
          <w:tcPr>
            <w:tcW w:w="851" w:type="dxa"/>
            <w:vAlign w:val="center"/>
          </w:tcPr>
          <w:p w:rsidR="00D81B82" w:rsidRPr="00D81B8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1</w:t>
            </w:r>
          </w:p>
        </w:tc>
        <w:tc>
          <w:tcPr>
            <w:tcW w:w="1958" w:type="dxa"/>
            <w:vAlign w:val="center"/>
          </w:tcPr>
          <w:p w:rsidR="00D81B82" w:rsidRPr="00D81B82" w:rsidRDefault="00D81B82" w:rsidP="00D81B8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5</w:t>
            </w:r>
          </w:p>
        </w:tc>
        <w:tc>
          <w:tcPr>
            <w:tcW w:w="876" w:type="dxa"/>
            <w:vAlign w:val="center"/>
          </w:tcPr>
          <w:p w:rsidR="00D81B82" w:rsidRPr="00D81B8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</w:p>
        </w:tc>
        <w:tc>
          <w:tcPr>
            <w:tcW w:w="1417" w:type="dxa"/>
            <w:vAlign w:val="center"/>
          </w:tcPr>
          <w:p w:rsidR="00D81B82" w:rsidRPr="00D81B8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</w:p>
        </w:tc>
        <w:tc>
          <w:tcPr>
            <w:tcW w:w="1417" w:type="dxa"/>
            <w:vAlign w:val="center"/>
          </w:tcPr>
          <w:p w:rsidR="00D81B82" w:rsidRPr="00D81B8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</w:p>
        </w:tc>
      </w:tr>
      <w:tr w:rsidR="000C47C2" w:rsidRPr="000C47C2" w:rsidTr="00436B81">
        <w:trPr>
          <w:jc w:val="center"/>
        </w:trPr>
        <w:tc>
          <w:tcPr>
            <w:tcW w:w="851" w:type="dxa"/>
            <w:vAlign w:val="center"/>
          </w:tcPr>
          <w:p w:rsidR="000C47C2" w:rsidRPr="000C47C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3</w:t>
            </w:r>
          </w:p>
        </w:tc>
        <w:tc>
          <w:tcPr>
            <w:tcW w:w="3118" w:type="dxa"/>
            <w:vAlign w:val="center"/>
          </w:tcPr>
          <w:p w:rsid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Dottorato di ricerca coerente con l’attività, l’IA o la tematica specifica</w:t>
            </w:r>
          </w:p>
          <w:p w:rsidR="00D81B82" w:rsidRPr="000C47C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Pag. N. _____ del Curriculum Vitae</w:t>
            </w:r>
          </w:p>
        </w:tc>
        <w:tc>
          <w:tcPr>
            <w:tcW w:w="851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1</w:t>
            </w:r>
          </w:p>
        </w:tc>
        <w:tc>
          <w:tcPr>
            <w:tcW w:w="1958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8</w:t>
            </w:r>
          </w:p>
        </w:tc>
        <w:tc>
          <w:tcPr>
            <w:tcW w:w="876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0C47C2" w:rsidRPr="000C47C2" w:rsidTr="00436B81">
        <w:trPr>
          <w:jc w:val="center"/>
        </w:trPr>
        <w:tc>
          <w:tcPr>
            <w:tcW w:w="851" w:type="dxa"/>
            <w:vAlign w:val="center"/>
          </w:tcPr>
          <w:p w:rsidR="000C47C2" w:rsidRPr="000C47C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4</w:t>
            </w:r>
          </w:p>
        </w:tc>
        <w:tc>
          <w:tcPr>
            <w:tcW w:w="3118" w:type="dxa"/>
            <w:vAlign w:val="center"/>
          </w:tcPr>
          <w:p w:rsid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Master universitario di II livello o titolo di specializzazione coerente</w:t>
            </w:r>
          </w:p>
          <w:p w:rsidR="00D81B8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Pag. N. _____ del Curriculum Vitae</w:t>
            </w:r>
          </w:p>
          <w:p w:rsidR="00D81B8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lastRenderedPageBreak/>
              <w:t>Master universitario di I livello o corso universitario di perfezionamento coerente</w:t>
            </w:r>
          </w:p>
          <w:p w:rsidR="00D81B82" w:rsidRPr="000C47C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Pag. N. _____ del Curriculum Vitae</w:t>
            </w:r>
          </w:p>
        </w:tc>
        <w:tc>
          <w:tcPr>
            <w:tcW w:w="851" w:type="dxa"/>
            <w:vAlign w:val="center"/>
          </w:tcPr>
          <w:p w:rsidR="000C47C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lastRenderedPageBreak/>
              <w:t>1</w:t>
            </w:r>
          </w:p>
          <w:p w:rsidR="00D81B8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:rsidR="00D81B82" w:rsidRPr="000C47C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1</w:t>
            </w:r>
          </w:p>
        </w:tc>
        <w:tc>
          <w:tcPr>
            <w:tcW w:w="1958" w:type="dxa"/>
            <w:vAlign w:val="center"/>
          </w:tcPr>
          <w:p w:rsidR="000C47C2" w:rsidRDefault="00A23C6A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3</w:t>
            </w:r>
          </w:p>
          <w:p w:rsidR="00D81B8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:rsidR="00D81B82" w:rsidRPr="000C47C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1</w:t>
            </w:r>
          </w:p>
        </w:tc>
        <w:tc>
          <w:tcPr>
            <w:tcW w:w="876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0C47C2" w:rsidRPr="000C47C2" w:rsidTr="00436B81">
        <w:trPr>
          <w:jc w:val="center"/>
        </w:trPr>
        <w:tc>
          <w:tcPr>
            <w:tcW w:w="851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5</w:t>
            </w:r>
          </w:p>
        </w:tc>
        <w:tc>
          <w:tcPr>
            <w:tcW w:w="3118" w:type="dxa"/>
            <w:vAlign w:val="center"/>
          </w:tcPr>
          <w:p w:rsid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Corsi universitari/percorsi accademici documentati coerenti con IA, digitale, innovazione, STEM, cybersecurity, privacy o tematiche dell’attività</w:t>
            </w:r>
          </w:p>
          <w:p w:rsidR="00D81B8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Pag. N. _____ del Curriculum Vitae</w:t>
            </w:r>
          </w:p>
          <w:p w:rsidR="00D81B8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Pag. N. _____ del Curriculum Vitae</w:t>
            </w:r>
          </w:p>
          <w:p w:rsidR="00D81B8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Pag. N. _____ del Curriculum Vitae</w:t>
            </w:r>
          </w:p>
          <w:p w:rsidR="00D81B82" w:rsidRPr="000C47C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Pag. N. _____ del Curriculum Vitae</w:t>
            </w:r>
          </w:p>
        </w:tc>
        <w:tc>
          <w:tcPr>
            <w:tcW w:w="851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4</w:t>
            </w:r>
          </w:p>
        </w:tc>
        <w:tc>
          <w:tcPr>
            <w:tcW w:w="1958" w:type="dxa"/>
            <w:vAlign w:val="center"/>
          </w:tcPr>
          <w:p w:rsidR="000C47C2" w:rsidRPr="000C47C2" w:rsidRDefault="008D71FE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4</w:t>
            </w:r>
            <w:r w:rsidR="000C47C2" w:rsidRPr="000C47C2">
              <w:rPr>
                <w:rFonts w:asciiTheme="majorHAnsi" w:hAnsiTheme="majorHAnsi" w:cstheme="majorHAnsi"/>
                <w:sz w:val="16"/>
                <w:szCs w:val="16"/>
              </w:rPr>
              <w:t xml:space="preserve"> </w:t>
            </w:r>
            <w:proofErr w:type="spellStart"/>
            <w:r w:rsidR="000C47C2" w:rsidRPr="000C47C2">
              <w:rPr>
                <w:rFonts w:asciiTheme="majorHAnsi" w:hAnsiTheme="majorHAnsi" w:cstheme="majorHAnsi"/>
                <w:sz w:val="16"/>
                <w:szCs w:val="16"/>
              </w:rPr>
              <w:t>ciascuno</w:t>
            </w:r>
            <w:proofErr w:type="spellEnd"/>
            <w:r w:rsidR="000C47C2" w:rsidRPr="000C47C2">
              <w:rPr>
                <w:rFonts w:asciiTheme="majorHAnsi" w:hAnsiTheme="majorHAnsi" w:cstheme="majorHAnsi"/>
                <w:sz w:val="16"/>
                <w:szCs w:val="16"/>
              </w:rPr>
              <w:t xml:space="preserve"> – max 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16</w:t>
            </w:r>
          </w:p>
        </w:tc>
        <w:tc>
          <w:tcPr>
            <w:tcW w:w="876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0C47C2" w:rsidRPr="000C47C2" w:rsidTr="00436B81">
        <w:trPr>
          <w:jc w:val="center"/>
        </w:trPr>
        <w:tc>
          <w:tcPr>
            <w:tcW w:w="851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6</w:t>
            </w:r>
          </w:p>
        </w:tc>
        <w:tc>
          <w:tcPr>
            <w:tcW w:w="3118" w:type="dxa"/>
            <w:vAlign w:val="center"/>
          </w:tcPr>
          <w:p w:rsid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Certificazione ECDL/ICDL o equivalente</w:t>
            </w:r>
          </w:p>
          <w:p w:rsidR="00D81B82" w:rsidRPr="000C47C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Pag. N. _____ del Curriculum Vitae</w:t>
            </w:r>
          </w:p>
        </w:tc>
        <w:tc>
          <w:tcPr>
            <w:tcW w:w="851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1</w:t>
            </w:r>
          </w:p>
        </w:tc>
        <w:tc>
          <w:tcPr>
            <w:tcW w:w="1958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3</w:t>
            </w:r>
          </w:p>
        </w:tc>
        <w:tc>
          <w:tcPr>
            <w:tcW w:w="876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0C47C2" w:rsidRPr="000C47C2" w:rsidTr="00436B81">
        <w:trPr>
          <w:jc w:val="center"/>
        </w:trPr>
        <w:tc>
          <w:tcPr>
            <w:tcW w:w="851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7</w:t>
            </w:r>
          </w:p>
        </w:tc>
        <w:tc>
          <w:tcPr>
            <w:tcW w:w="3118" w:type="dxa"/>
            <w:vAlign w:val="center"/>
          </w:tcPr>
          <w:p w:rsid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CERT-LIM Modulo 1 e/o Modulo 2</w:t>
            </w:r>
          </w:p>
          <w:p w:rsidR="00D81B8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 xml:space="preserve">Pag. N. _____ del Curriculum Vitae </w:t>
            </w:r>
          </w:p>
          <w:p w:rsidR="00D81B82" w:rsidRPr="000C47C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Pag. N. _____ del Curriculum Vitae</w:t>
            </w:r>
          </w:p>
        </w:tc>
        <w:tc>
          <w:tcPr>
            <w:tcW w:w="851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2</w:t>
            </w:r>
          </w:p>
        </w:tc>
        <w:tc>
          <w:tcPr>
            <w:tcW w:w="1958" w:type="dxa"/>
            <w:vAlign w:val="center"/>
          </w:tcPr>
          <w:p w:rsidR="000C47C2" w:rsidRPr="000C47C2" w:rsidRDefault="00D3026D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3</w:t>
            </w:r>
            <w:r w:rsidR="000C47C2" w:rsidRPr="000C47C2">
              <w:rPr>
                <w:rFonts w:asciiTheme="majorHAnsi" w:hAnsiTheme="majorHAnsi" w:cstheme="majorHAnsi"/>
                <w:sz w:val="16"/>
                <w:szCs w:val="16"/>
              </w:rPr>
              <w:t xml:space="preserve"> </w:t>
            </w:r>
            <w:proofErr w:type="spellStart"/>
            <w:r w:rsidR="000C47C2" w:rsidRPr="000C47C2">
              <w:rPr>
                <w:rFonts w:asciiTheme="majorHAnsi" w:hAnsiTheme="majorHAnsi" w:cstheme="majorHAnsi"/>
                <w:sz w:val="16"/>
                <w:szCs w:val="16"/>
              </w:rPr>
              <w:t>ciascuno</w:t>
            </w:r>
            <w:proofErr w:type="spellEnd"/>
            <w:r w:rsidR="000C47C2" w:rsidRPr="000C47C2">
              <w:rPr>
                <w:rFonts w:asciiTheme="majorHAnsi" w:hAnsiTheme="majorHAnsi" w:cstheme="majorHAnsi"/>
                <w:sz w:val="16"/>
                <w:szCs w:val="16"/>
              </w:rPr>
              <w:t xml:space="preserve"> – max 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6</w:t>
            </w:r>
          </w:p>
        </w:tc>
        <w:tc>
          <w:tcPr>
            <w:tcW w:w="876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0C47C2" w:rsidRPr="000C47C2" w:rsidTr="00436B81">
        <w:trPr>
          <w:jc w:val="center"/>
        </w:trPr>
        <w:tc>
          <w:tcPr>
            <w:tcW w:w="851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8</w:t>
            </w:r>
          </w:p>
        </w:tc>
        <w:tc>
          <w:tcPr>
            <w:tcW w:w="3118" w:type="dxa"/>
            <w:vAlign w:val="center"/>
          </w:tcPr>
          <w:p w:rsid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Corsi di formazione PNRR sull’Intelligenza Artificiale coerenti con l’attività</w:t>
            </w:r>
          </w:p>
          <w:p w:rsidR="00D81B8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Pag. N. _____ del Curriculum Vitae</w:t>
            </w:r>
          </w:p>
          <w:p w:rsidR="00D81B8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 xml:space="preserve">Pag. N. _____ del Curriculum Vitae </w:t>
            </w:r>
          </w:p>
          <w:p w:rsidR="00D81B8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Pag. N. _____ del Curriculum Vitae</w:t>
            </w:r>
          </w:p>
          <w:p w:rsidR="00D81B82" w:rsidRPr="000C47C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Pag. N. _____ del Curriculum Vitae</w:t>
            </w:r>
          </w:p>
        </w:tc>
        <w:tc>
          <w:tcPr>
            <w:tcW w:w="851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10</w:t>
            </w:r>
          </w:p>
        </w:tc>
        <w:tc>
          <w:tcPr>
            <w:tcW w:w="1958" w:type="dxa"/>
            <w:vAlign w:val="center"/>
          </w:tcPr>
          <w:p w:rsidR="000C47C2" w:rsidRPr="000C47C2" w:rsidRDefault="008D71FE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proofErr w:type="gramStart"/>
            <w:r>
              <w:rPr>
                <w:rFonts w:asciiTheme="majorHAnsi" w:hAnsiTheme="majorHAnsi" w:cstheme="majorHAnsi"/>
                <w:sz w:val="16"/>
                <w:szCs w:val="16"/>
              </w:rPr>
              <w:t xml:space="preserve">2 </w:t>
            </w:r>
            <w:r w:rsidR="000C47C2" w:rsidRPr="000C47C2">
              <w:rPr>
                <w:rFonts w:asciiTheme="majorHAnsi" w:hAnsiTheme="majorHAnsi" w:cstheme="majorHAnsi"/>
                <w:sz w:val="16"/>
                <w:szCs w:val="16"/>
              </w:rPr>
              <w:t xml:space="preserve"> </w:t>
            </w:r>
            <w:proofErr w:type="spellStart"/>
            <w:r w:rsidR="000C47C2" w:rsidRPr="000C47C2">
              <w:rPr>
                <w:rFonts w:asciiTheme="majorHAnsi" w:hAnsiTheme="majorHAnsi" w:cstheme="majorHAnsi"/>
                <w:sz w:val="16"/>
                <w:szCs w:val="16"/>
              </w:rPr>
              <w:t>ciascuno</w:t>
            </w:r>
            <w:proofErr w:type="spellEnd"/>
            <w:proofErr w:type="gramEnd"/>
            <w:r w:rsidR="000C47C2" w:rsidRPr="000C47C2">
              <w:rPr>
                <w:rFonts w:asciiTheme="majorHAnsi" w:hAnsiTheme="majorHAnsi" w:cstheme="majorHAnsi"/>
                <w:sz w:val="16"/>
                <w:szCs w:val="16"/>
              </w:rPr>
              <w:t xml:space="preserve"> – max 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20</w:t>
            </w:r>
          </w:p>
        </w:tc>
        <w:tc>
          <w:tcPr>
            <w:tcW w:w="876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0C47C2" w:rsidRPr="000C47C2" w:rsidTr="00436B81">
        <w:trPr>
          <w:jc w:val="center"/>
        </w:trPr>
        <w:tc>
          <w:tcPr>
            <w:tcW w:w="851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9</w:t>
            </w:r>
          </w:p>
        </w:tc>
        <w:tc>
          <w:tcPr>
            <w:tcW w:w="3118" w:type="dxa"/>
            <w:vAlign w:val="center"/>
          </w:tcPr>
          <w:p w:rsid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Certificazioni specifiche su IA, IA generativa, digitale, coding, STEM, robotica, sicurezza digitale o tecnologie educative coerenti</w:t>
            </w:r>
          </w:p>
          <w:p w:rsidR="00D81B8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Pag. N. _____ del Curriculum Vitae</w:t>
            </w:r>
          </w:p>
          <w:p w:rsidR="00D81B8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Pag. N. _____ del Curriculum Vitae</w:t>
            </w:r>
          </w:p>
          <w:p w:rsidR="00D81B82" w:rsidRPr="000C47C2" w:rsidRDefault="00D81B82" w:rsidP="00D81B8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Pag. N. _____ del Curriculum Vitae</w:t>
            </w:r>
          </w:p>
        </w:tc>
        <w:tc>
          <w:tcPr>
            <w:tcW w:w="851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4</w:t>
            </w:r>
          </w:p>
        </w:tc>
        <w:tc>
          <w:tcPr>
            <w:tcW w:w="1958" w:type="dxa"/>
            <w:vAlign w:val="center"/>
          </w:tcPr>
          <w:p w:rsidR="000C47C2" w:rsidRPr="000C47C2" w:rsidRDefault="008D71FE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3</w:t>
            </w:r>
            <w:r w:rsidR="000C47C2" w:rsidRPr="000C47C2">
              <w:rPr>
                <w:rFonts w:asciiTheme="majorHAnsi" w:hAnsiTheme="majorHAnsi" w:cstheme="majorHAnsi"/>
                <w:sz w:val="16"/>
                <w:szCs w:val="16"/>
              </w:rPr>
              <w:t xml:space="preserve"> </w:t>
            </w:r>
            <w:proofErr w:type="spellStart"/>
            <w:r w:rsidR="000C47C2" w:rsidRPr="000C47C2">
              <w:rPr>
                <w:rFonts w:asciiTheme="majorHAnsi" w:hAnsiTheme="majorHAnsi" w:cstheme="majorHAnsi"/>
                <w:sz w:val="16"/>
                <w:szCs w:val="16"/>
              </w:rPr>
              <w:t>ciascuna</w:t>
            </w:r>
            <w:proofErr w:type="spellEnd"/>
            <w:r w:rsidR="000C47C2" w:rsidRPr="000C47C2">
              <w:rPr>
                <w:rFonts w:asciiTheme="majorHAnsi" w:hAnsiTheme="majorHAnsi" w:cstheme="majorHAnsi"/>
                <w:sz w:val="16"/>
                <w:szCs w:val="16"/>
              </w:rPr>
              <w:t xml:space="preserve"> – max 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12</w:t>
            </w:r>
          </w:p>
        </w:tc>
        <w:tc>
          <w:tcPr>
            <w:tcW w:w="876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0C47C2" w:rsidRPr="000C47C2" w:rsidTr="00436B81">
        <w:trPr>
          <w:jc w:val="center"/>
        </w:trPr>
        <w:tc>
          <w:tcPr>
            <w:tcW w:w="851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10</w:t>
            </w:r>
          </w:p>
        </w:tc>
        <w:tc>
          <w:tcPr>
            <w:tcW w:w="3118" w:type="dxa"/>
            <w:vAlign w:val="center"/>
          </w:tcPr>
          <w:p w:rsid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Altri titoli o percorsi di formazione specialistica documentati, pertinenti e coerenti con la specifica attività</w:t>
            </w:r>
          </w:p>
          <w:p w:rsidR="00D81B8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Pag. N. _____ del Curriculum Vitae</w:t>
            </w:r>
          </w:p>
          <w:p w:rsidR="00D81B8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Pag. N. _____ del Curriculum Vitae</w:t>
            </w:r>
          </w:p>
          <w:p w:rsidR="00D81B82" w:rsidRPr="000C47C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Pag. N. _____ del Curriculum Vitae</w:t>
            </w:r>
          </w:p>
        </w:tc>
        <w:tc>
          <w:tcPr>
            <w:tcW w:w="851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4</w:t>
            </w:r>
          </w:p>
        </w:tc>
        <w:tc>
          <w:tcPr>
            <w:tcW w:w="1958" w:type="dxa"/>
            <w:vAlign w:val="center"/>
          </w:tcPr>
          <w:p w:rsidR="000C47C2" w:rsidRPr="000C47C2" w:rsidRDefault="00A23C6A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 xml:space="preserve">1 </w:t>
            </w:r>
            <w:proofErr w:type="spellStart"/>
            <w:r w:rsidR="000C47C2" w:rsidRPr="000C47C2">
              <w:rPr>
                <w:rFonts w:asciiTheme="majorHAnsi" w:hAnsiTheme="majorHAnsi" w:cstheme="majorHAnsi"/>
                <w:sz w:val="16"/>
                <w:szCs w:val="16"/>
              </w:rPr>
              <w:t>ciascuno</w:t>
            </w:r>
            <w:proofErr w:type="spellEnd"/>
            <w:r w:rsidR="000C47C2" w:rsidRPr="000C47C2">
              <w:rPr>
                <w:rFonts w:asciiTheme="majorHAnsi" w:hAnsiTheme="majorHAnsi" w:cstheme="majorHAnsi"/>
                <w:sz w:val="16"/>
                <w:szCs w:val="16"/>
              </w:rPr>
              <w:t xml:space="preserve"> – max 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4</w:t>
            </w:r>
          </w:p>
        </w:tc>
        <w:tc>
          <w:tcPr>
            <w:tcW w:w="876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:rsidR="004C1886" w:rsidRPr="000C47C2" w:rsidRDefault="00000000" w:rsidP="000C47C2">
      <w:pPr>
        <w:spacing w:after="6" w:line="312" w:lineRule="auto"/>
        <w:rPr>
          <w:rFonts w:asciiTheme="majorHAnsi" w:hAnsiTheme="majorHAnsi" w:cstheme="majorHAnsi"/>
          <w:sz w:val="20"/>
          <w:szCs w:val="20"/>
          <w:lang w:val="it-IT"/>
        </w:rPr>
      </w:pPr>
      <w:r w:rsidRPr="000C47C2">
        <w:rPr>
          <w:rFonts w:asciiTheme="majorHAnsi" w:hAnsiTheme="majorHAnsi" w:cstheme="majorHAnsi"/>
          <w:sz w:val="20"/>
          <w:szCs w:val="20"/>
          <w:lang w:val="it-IT"/>
        </w:rPr>
        <w:t>Autovalutazione: ______ /100     Valutazione Commissione: ______ /100     Ponderato: ______ /35</w:t>
      </w:r>
    </w:p>
    <w:p w:rsidR="000C47C2" w:rsidRDefault="000C47C2" w:rsidP="000C47C2">
      <w:pPr>
        <w:pStyle w:val="Titolo1"/>
        <w:spacing w:before="0" w:after="6" w:line="312" w:lineRule="auto"/>
        <w:jc w:val="center"/>
        <w:rPr>
          <w:rFonts w:cstheme="majorHAnsi"/>
          <w:sz w:val="20"/>
          <w:szCs w:val="20"/>
          <w:lang w:val="it-IT"/>
        </w:rPr>
      </w:pPr>
    </w:p>
    <w:p w:rsidR="004C1886" w:rsidRPr="00C92F9E" w:rsidRDefault="00000000" w:rsidP="000C47C2">
      <w:pPr>
        <w:pStyle w:val="Titolo1"/>
        <w:spacing w:before="0" w:after="6" w:line="312" w:lineRule="auto"/>
        <w:jc w:val="center"/>
        <w:rPr>
          <w:rFonts w:cstheme="majorHAnsi"/>
          <w:color w:val="000000" w:themeColor="text1"/>
          <w:sz w:val="20"/>
          <w:szCs w:val="20"/>
          <w:lang w:val="it-IT"/>
        </w:rPr>
      </w:pPr>
      <w:r w:rsidRPr="00C92F9E">
        <w:rPr>
          <w:rFonts w:cstheme="majorHAnsi"/>
          <w:color w:val="000000" w:themeColor="text1"/>
          <w:sz w:val="20"/>
          <w:szCs w:val="20"/>
          <w:lang w:val="it-IT"/>
        </w:rPr>
        <w:t>INDICATORE 2 – ESPERIENZE COERENTI CON L’ATTIVITÀ</w:t>
      </w:r>
    </w:p>
    <w:p w:rsidR="004C1886" w:rsidRPr="000C47C2" w:rsidRDefault="00000000" w:rsidP="000C47C2">
      <w:pPr>
        <w:spacing w:after="6" w:line="312" w:lineRule="auto"/>
        <w:rPr>
          <w:rFonts w:asciiTheme="majorHAnsi" w:hAnsiTheme="majorHAnsi" w:cstheme="majorHAnsi"/>
          <w:sz w:val="20"/>
          <w:szCs w:val="20"/>
          <w:lang w:val="it-IT"/>
        </w:rPr>
      </w:pPr>
      <w:r w:rsidRPr="000C47C2">
        <w:rPr>
          <w:rFonts w:asciiTheme="majorHAnsi" w:hAnsiTheme="majorHAnsi" w:cstheme="majorHAnsi"/>
          <w:sz w:val="20"/>
          <w:szCs w:val="20"/>
          <w:lang w:val="it-IT"/>
        </w:rPr>
        <w:t>Punteggio analitico massimo: 100 punti – Peso ponderale: 35% – Punteggio ponderato massimo: 35 punti.</w:t>
      </w:r>
    </w:p>
    <w:p w:rsidR="004C1886" w:rsidRPr="000C47C2" w:rsidRDefault="00000000" w:rsidP="000C47C2">
      <w:pPr>
        <w:spacing w:after="6" w:line="312" w:lineRule="auto"/>
        <w:rPr>
          <w:rFonts w:asciiTheme="majorHAnsi" w:hAnsiTheme="majorHAnsi" w:cstheme="majorHAnsi"/>
          <w:sz w:val="20"/>
          <w:szCs w:val="20"/>
          <w:lang w:val="it-IT"/>
        </w:rPr>
      </w:pPr>
      <w:r w:rsidRPr="000C47C2">
        <w:rPr>
          <w:rFonts w:asciiTheme="majorHAnsi" w:hAnsiTheme="majorHAnsi" w:cstheme="majorHAnsi"/>
          <w:sz w:val="20"/>
          <w:szCs w:val="20"/>
          <w:lang w:val="it-IT"/>
        </w:rPr>
        <w:t>Sono valutabili esclusivamente esperienze documentabili, effettivamente svolte e pertinenti alla specifica attività e/o ai relativi destinatari. La medesima esperienza non può essere conteggiata più volte nel medesimo indicatore.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716"/>
        <w:gridCol w:w="2664"/>
        <w:gridCol w:w="844"/>
        <w:gridCol w:w="1653"/>
        <w:gridCol w:w="1535"/>
        <w:gridCol w:w="1558"/>
        <w:gridCol w:w="1560"/>
      </w:tblGrid>
      <w:tr w:rsidR="000C47C2" w:rsidRPr="000C47C2" w:rsidTr="000C47C2">
        <w:trPr>
          <w:jc w:val="center"/>
        </w:trPr>
        <w:tc>
          <w:tcPr>
            <w:tcW w:w="739" w:type="dxa"/>
            <w:shd w:val="clear" w:color="auto" w:fill="D9EAF7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b/>
                <w:sz w:val="16"/>
                <w:szCs w:val="16"/>
              </w:rPr>
              <w:t>N.</w:t>
            </w:r>
          </w:p>
        </w:tc>
        <w:tc>
          <w:tcPr>
            <w:tcW w:w="2740" w:type="dxa"/>
            <w:shd w:val="clear" w:color="auto" w:fill="D9EAF7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b/>
                <w:sz w:val="16"/>
                <w:szCs w:val="16"/>
              </w:rPr>
              <w:t>Descrittore</w:t>
            </w:r>
          </w:p>
        </w:tc>
        <w:tc>
          <w:tcPr>
            <w:tcW w:w="845" w:type="dxa"/>
            <w:shd w:val="clear" w:color="auto" w:fill="D9EAF7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b/>
                <w:sz w:val="16"/>
                <w:szCs w:val="16"/>
              </w:rPr>
              <w:t>Limite</w:t>
            </w:r>
          </w:p>
        </w:tc>
        <w:tc>
          <w:tcPr>
            <w:tcW w:w="1710" w:type="dxa"/>
            <w:shd w:val="clear" w:color="auto" w:fill="D9EAF7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b/>
                <w:sz w:val="16"/>
                <w:szCs w:val="16"/>
              </w:rPr>
              <w:t>Max</w:t>
            </w:r>
          </w:p>
        </w:tc>
        <w:tc>
          <w:tcPr>
            <w:tcW w:w="1574" w:type="dxa"/>
            <w:shd w:val="clear" w:color="auto" w:fill="D9EAF7"/>
            <w:vAlign w:val="center"/>
          </w:tcPr>
          <w:p w:rsidR="007328F8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b/>
                <w:sz w:val="16"/>
                <w:szCs w:val="16"/>
              </w:rPr>
              <w:t>Numeri</w:t>
            </w:r>
          </w:p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 </w:t>
            </w:r>
            <w:proofErr w:type="spellStart"/>
            <w:r w:rsidRPr="000C47C2">
              <w:rPr>
                <w:rFonts w:asciiTheme="majorHAnsi" w:hAnsiTheme="majorHAnsi" w:cstheme="majorHAnsi"/>
                <w:b/>
                <w:sz w:val="16"/>
                <w:szCs w:val="16"/>
              </w:rPr>
              <w:t>Esperienze</w:t>
            </w:r>
            <w:proofErr w:type="spellEnd"/>
          </w:p>
        </w:tc>
        <w:tc>
          <w:tcPr>
            <w:tcW w:w="1574" w:type="dxa"/>
            <w:shd w:val="clear" w:color="auto" w:fill="D9EAF7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proofErr w:type="spellStart"/>
            <w:r w:rsidRPr="000C47C2">
              <w:rPr>
                <w:rFonts w:asciiTheme="majorHAnsi" w:hAnsiTheme="majorHAnsi" w:cstheme="majorHAnsi"/>
                <w:b/>
                <w:sz w:val="16"/>
                <w:szCs w:val="16"/>
              </w:rPr>
              <w:t>Autovalutazione</w:t>
            </w:r>
            <w:proofErr w:type="spellEnd"/>
          </w:p>
        </w:tc>
        <w:tc>
          <w:tcPr>
            <w:tcW w:w="1574" w:type="dxa"/>
            <w:shd w:val="clear" w:color="auto" w:fill="D9EAF7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proofErr w:type="spellStart"/>
            <w:r w:rsidRPr="000C47C2">
              <w:rPr>
                <w:rFonts w:asciiTheme="majorHAnsi" w:hAnsiTheme="majorHAnsi" w:cstheme="majorHAnsi"/>
                <w:b/>
                <w:sz w:val="16"/>
                <w:szCs w:val="16"/>
              </w:rPr>
              <w:t>Eterovalutazione</w:t>
            </w:r>
            <w:proofErr w:type="spellEnd"/>
            <w:r w:rsidRPr="000C47C2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 IC </w:t>
            </w:r>
            <w:proofErr w:type="spellStart"/>
            <w:r w:rsidRPr="000C47C2">
              <w:rPr>
                <w:rFonts w:asciiTheme="majorHAnsi" w:hAnsiTheme="majorHAnsi" w:cstheme="majorHAnsi"/>
                <w:b/>
                <w:sz w:val="16"/>
                <w:szCs w:val="16"/>
              </w:rPr>
              <w:t>Melilli</w:t>
            </w:r>
            <w:proofErr w:type="spellEnd"/>
          </w:p>
        </w:tc>
      </w:tr>
      <w:tr w:rsidR="000C47C2" w:rsidRPr="000C47C2" w:rsidTr="000C47C2">
        <w:trPr>
          <w:jc w:val="center"/>
        </w:trPr>
        <w:tc>
          <w:tcPr>
            <w:tcW w:w="739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1</w:t>
            </w:r>
          </w:p>
        </w:tc>
        <w:tc>
          <w:tcPr>
            <w:tcW w:w="2740" w:type="dxa"/>
            <w:vAlign w:val="center"/>
          </w:tcPr>
          <w:p w:rsid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Esperienza come docente/formatore nel settore o nell’ambito professionale direttamente coerente con l’attività</w:t>
            </w:r>
          </w:p>
          <w:p w:rsidR="00D81B8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Pag. N. _____ del Curriculum Vitae</w:t>
            </w:r>
          </w:p>
          <w:p w:rsidR="00D81B8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Pag. N. _____ del Curriculum Vitae</w:t>
            </w:r>
          </w:p>
          <w:p w:rsidR="00D81B8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Pag. N. _____ del Curriculum Vitae</w:t>
            </w:r>
          </w:p>
          <w:p w:rsidR="00D81B82" w:rsidRPr="000C47C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Pag. N. _____ del Curriculum Vitae</w:t>
            </w:r>
          </w:p>
        </w:tc>
        <w:tc>
          <w:tcPr>
            <w:tcW w:w="845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4</w:t>
            </w:r>
          </w:p>
        </w:tc>
        <w:tc>
          <w:tcPr>
            <w:tcW w:w="1710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2,5 ciascuna – max 10</w:t>
            </w:r>
          </w:p>
        </w:tc>
        <w:tc>
          <w:tcPr>
            <w:tcW w:w="1574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574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574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0C47C2" w:rsidRPr="000C47C2" w:rsidTr="000C47C2">
        <w:trPr>
          <w:jc w:val="center"/>
        </w:trPr>
        <w:tc>
          <w:tcPr>
            <w:tcW w:w="739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lastRenderedPageBreak/>
              <w:t>2</w:t>
            </w:r>
          </w:p>
        </w:tc>
        <w:tc>
          <w:tcPr>
            <w:tcW w:w="2740" w:type="dxa"/>
            <w:vAlign w:val="center"/>
          </w:tcPr>
          <w:p w:rsid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Esperienza come Esperto/formatore in corsi di IA e/o IA generativa rivolti a docenti</w:t>
            </w:r>
          </w:p>
          <w:p w:rsidR="00D81B8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Pag. N. _____ del Curriculum Vitae</w:t>
            </w:r>
          </w:p>
          <w:p w:rsidR="00D81B8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Pag. N. _____ del Curriculum Vitae</w:t>
            </w:r>
          </w:p>
          <w:p w:rsidR="00D81B8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Pag. N. _____ del Curriculum Vitae</w:t>
            </w:r>
          </w:p>
          <w:p w:rsidR="00D81B82" w:rsidRPr="000C47C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Pag. N. _____ del Curriculum Vitae</w:t>
            </w:r>
          </w:p>
        </w:tc>
        <w:tc>
          <w:tcPr>
            <w:tcW w:w="845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5</w:t>
            </w:r>
          </w:p>
        </w:tc>
        <w:tc>
          <w:tcPr>
            <w:tcW w:w="1710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3 ciascuna – max 15</w:t>
            </w:r>
          </w:p>
        </w:tc>
        <w:tc>
          <w:tcPr>
            <w:tcW w:w="1574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574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574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0C47C2" w:rsidRPr="000C47C2" w:rsidTr="000C47C2">
        <w:trPr>
          <w:jc w:val="center"/>
        </w:trPr>
        <w:tc>
          <w:tcPr>
            <w:tcW w:w="739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3</w:t>
            </w:r>
          </w:p>
        </w:tc>
        <w:tc>
          <w:tcPr>
            <w:tcW w:w="2740" w:type="dxa"/>
            <w:vAlign w:val="center"/>
          </w:tcPr>
          <w:p w:rsid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Esperienza come Esperto/formatore in corsi di IA e/o IA generativa rivolti al personale della scuola, compreso il personale ATA</w:t>
            </w:r>
          </w:p>
          <w:p w:rsidR="00D81B8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Pag. N. _____ del Curriculum Vitae</w:t>
            </w:r>
          </w:p>
          <w:p w:rsidR="00D81B8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Pag. N. _____ del Curriculum Vitae</w:t>
            </w:r>
          </w:p>
          <w:p w:rsidR="00D81B8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Pag. N. _____ del Curriculum Vitae</w:t>
            </w:r>
          </w:p>
          <w:p w:rsidR="00D81B82" w:rsidRPr="000C47C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Pag. N. _____ del Curriculum Vitae</w:t>
            </w:r>
          </w:p>
        </w:tc>
        <w:tc>
          <w:tcPr>
            <w:tcW w:w="845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4</w:t>
            </w:r>
          </w:p>
        </w:tc>
        <w:tc>
          <w:tcPr>
            <w:tcW w:w="1710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3 ciascuna – max 12</w:t>
            </w:r>
          </w:p>
        </w:tc>
        <w:tc>
          <w:tcPr>
            <w:tcW w:w="1574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574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574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0C47C2" w:rsidRPr="000C47C2" w:rsidTr="000C47C2">
        <w:trPr>
          <w:jc w:val="center"/>
        </w:trPr>
        <w:tc>
          <w:tcPr>
            <w:tcW w:w="739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4</w:t>
            </w:r>
          </w:p>
        </w:tc>
        <w:tc>
          <w:tcPr>
            <w:tcW w:w="2740" w:type="dxa"/>
            <w:vAlign w:val="center"/>
          </w:tcPr>
          <w:p w:rsid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Esperienza come formatore di formatori nell’ambito dell’IA/digitale</w:t>
            </w:r>
          </w:p>
          <w:p w:rsidR="00D81B8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Pag. N. _____ del Curriculum Vitae</w:t>
            </w:r>
          </w:p>
          <w:p w:rsidR="00D81B8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Pag. N. _____ del Curriculum Vitae</w:t>
            </w:r>
          </w:p>
          <w:p w:rsidR="00D81B82" w:rsidRPr="000C47C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Pag. N. _____ del Curriculum Vitae</w:t>
            </w:r>
          </w:p>
        </w:tc>
        <w:tc>
          <w:tcPr>
            <w:tcW w:w="845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4</w:t>
            </w:r>
          </w:p>
        </w:tc>
        <w:tc>
          <w:tcPr>
            <w:tcW w:w="1710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3 ciascuna – max 12</w:t>
            </w:r>
          </w:p>
        </w:tc>
        <w:tc>
          <w:tcPr>
            <w:tcW w:w="1574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574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574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0C47C2" w:rsidRPr="000C47C2" w:rsidTr="000C47C2">
        <w:trPr>
          <w:jc w:val="center"/>
        </w:trPr>
        <w:tc>
          <w:tcPr>
            <w:tcW w:w="739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5</w:t>
            </w:r>
          </w:p>
        </w:tc>
        <w:tc>
          <w:tcPr>
            <w:tcW w:w="2740" w:type="dxa"/>
            <w:vAlign w:val="center"/>
          </w:tcPr>
          <w:p w:rsidR="000C47C2" w:rsidRPr="00D3026D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 w:rsidRPr="00D3026D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Esperienza quale Animatore Digitale</w:t>
            </w:r>
          </w:p>
          <w:p w:rsidR="00D81B8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Pag. N. _____ del Curriculum Vitae</w:t>
            </w:r>
          </w:p>
          <w:p w:rsidR="00D81B8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Pag. N. _____ del Curriculum Vitae</w:t>
            </w:r>
          </w:p>
          <w:p w:rsidR="00D81B82" w:rsidRPr="00D81B8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Pag. N. _____ del Curriculum Vitae</w:t>
            </w:r>
          </w:p>
        </w:tc>
        <w:tc>
          <w:tcPr>
            <w:tcW w:w="845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 xml:space="preserve">4 </w:t>
            </w:r>
            <w:proofErr w:type="spellStart"/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annualità</w:t>
            </w:r>
            <w:proofErr w:type="spellEnd"/>
          </w:p>
        </w:tc>
        <w:tc>
          <w:tcPr>
            <w:tcW w:w="1710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2 ciascuna – max 8</w:t>
            </w:r>
          </w:p>
        </w:tc>
        <w:tc>
          <w:tcPr>
            <w:tcW w:w="1574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574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574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0C47C2" w:rsidRPr="000C47C2" w:rsidTr="000C47C2">
        <w:trPr>
          <w:jc w:val="center"/>
        </w:trPr>
        <w:tc>
          <w:tcPr>
            <w:tcW w:w="739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6</w:t>
            </w:r>
          </w:p>
        </w:tc>
        <w:tc>
          <w:tcPr>
            <w:tcW w:w="2740" w:type="dxa"/>
            <w:vAlign w:val="center"/>
          </w:tcPr>
          <w:p w:rsid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Esperienza quale componente di Équipe Formativa Territoriale/Équipe territoriale digitale o analogo organismo istituzionale</w:t>
            </w:r>
          </w:p>
          <w:p w:rsidR="00D81B8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Pag. N. _____ del Curriculum Vitae</w:t>
            </w:r>
          </w:p>
          <w:p w:rsidR="00D81B8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Pag. N. _____ del Curriculum Vitae</w:t>
            </w:r>
          </w:p>
          <w:p w:rsidR="00D81B82" w:rsidRPr="000C47C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Pag. N. _____ del Curriculum Vitae</w:t>
            </w:r>
          </w:p>
        </w:tc>
        <w:tc>
          <w:tcPr>
            <w:tcW w:w="845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 xml:space="preserve">4 </w:t>
            </w:r>
            <w:proofErr w:type="spellStart"/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annualità</w:t>
            </w:r>
            <w:proofErr w:type="spellEnd"/>
          </w:p>
        </w:tc>
        <w:tc>
          <w:tcPr>
            <w:tcW w:w="1710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2,5 ciascuna – max 10</w:t>
            </w:r>
          </w:p>
        </w:tc>
        <w:tc>
          <w:tcPr>
            <w:tcW w:w="1574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574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574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0C47C2" w:rsidRPr="000C47C2" w:rsidTr="000C47C2">
        <w:trPr>
          <w:jc w:val="center"/>
        </w:trPr>
        <w:tc>
          <w:tcPr>
            <w:tcW w:w="739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7</w:t>
            </w:r>
          </w:p>
        </w:tc>
        <w:tc>
          <w:tcPr>
            <w:tcW w:w="2740" w:type="dxa"/>
            <w:vAlign w:val="center"/>
          </w:tcPr>
          <w:p w:rsid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Esperienze pregresse coerenti con IA, innovazione didattica, STEM, coding, robotica, cybersecurity, cyberbullismo, inclusione o tematiche dell’attività</w:t>
            </w:r>
          </w:p>
          <w:p w:rsidR="00D81B8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Pag. N. _____ del Curriculum Vitae</w:t>
            </w:r>
          </w:p>
          <w:p w:rsidR="00D81B82" w:rsidRPr="000C47C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Pag. N. _____ del Curriculum Vitae</w:t>
            </w:r>
          </w:p>
        </w:tc>
        <w:tc>
          <w:tcPr>
            <w:tcW w:w="845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5</w:t>
            </w:r>
          </w:p>
        </w:tc>
        <w:tc>
          <w:tcPr>
            <w:tcW w:w="1710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3 ciascuna – max 15</w:t>
            </w:r>
          </w:p>
        </w:tc>
        <w:tc>
          <w:tcPr>
            <w:tcW w:w="1574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574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574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0C47C2" w:rsidRPr="000C47C2" w:rsidTr="000C47C2">
        <w:trPr>
          <w:jc w:val="center"/>
        </w:trPr>
        <w:tc>
          <w:tcPr>
            <w:tcW w:w="739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8</w:t>
            </w:r>
          </w:p>
        </w:tc>
        <w:tc>
          <w:tcPr>
            <w:tcW w:w="2740" w:type="dxa"/>
            <w:vAlign w:val="center"/>
          </w:tcPr>
          <w:p w:rsid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Esperienze di progettazione, coordinamento o realizzazione di progetti PNRR o analoghi di transizione digitale coerenti con l’attività</w:t>
            </w:r>
          </w:p>
          <w:p w:rsidR="00D81B8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Pag. N. _____ del Curriculum Vitae</w:t>
            </w:r>
          </w:p>
          <w:p w:rsidR="00D81B8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Pag. N. _____ del Curriculum Vitae</w:t>
            </w:r>
          </w:p>
          <w:p w:rsidR="00D81B82" w:rsidRPr="000C47C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Pag. N. _____ del Curriculum Vitae</w:t>
            </w:r>
          </w:p>
        </w:tc>
        <w:tc>
          <w:tcPr>
            <w:tcW w:w="845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4</w:t>
            </w:r>
          </w:p>
        </w:tc>
        <w:tc>
          <w:tcPr>
            <w:tcW w:w="1710" w:type="dxa"/>
            <w:vAlign w:val="center"/>
          </w:tcPr>
          <w:p w:rsidR="000C47C2" w:rsidRPr="000C47C2" w:rsidRDefault="007328F8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2</w:t>
            </w:r>
            <w:r w:rsidR="000C47C2" w:rsidRPr="000C47C2">
              <w:rPr>
                <w:rFonts w:asciiTheme="majorHAnsi" w:hAnsiTheme="majorHAnsi" w:cstheme="majorHAnsi"/>
                <w:sz w:val="16"/>
                <w:szCs w:val="16"/>
              </w:rPr>
              <w:t xml:space="preserve"> </w:t>
            </w:r>
            <w:proofErr w:type="spellStart"/>
            <w:r w:rsidR="000C47C2" w:rsidRPr="000C47C2">
              <w:rPr>
                <w:rFonts w:asciiTheme="majorHAnsi" w:hAnsiTheme="majorHAnsi" w:cstheme="majorHAnsi"/>
                <w:sz w:val="16"/>
                <w:szCs w:val="16"/>
              </w:rPr>
              <w:t>ciascuna</w:t>
            </w:r>
            <w:proofErr w:type="spellEnd"/>
            <w:r w:rsidR="000C47C2" w:rsidRPr="000C47C2">
              <w:rPr>
                <w:rFonts w:asciiTheme="majorHAnsi" w:hAnsiTheme="majorHAnsi" w:cstheme="majorHAnsi"/>
                <w:sz w:val="16"/>
                <w:szCs w:val="16"/>
              </w:rPr>
              <w:t xml:space="preserve"> – max 8</w:t>
            </w:r>
          </w:p>
        </w:tc>
        <w:tc>
          <w:tcPr>
            <w:tcW w:w="1574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574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574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0C47C2" w:rsidRPr="000C47C2" w:rsidTr="000C47C2">
        <w:trPr>
          <w:jc w:val="center"/>
        </w:trPr>
        <w:tc>
          <w:tcPr>
            <w:tcW w:w="739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9</w:t>
            </w:r>
          </w:p>
        </w:tc>
        <w:tc>
          <w:tcPr>
            <w:tcW w:w="2740" w:type="dxa"/>
            <w:vAlign w:val="center"/>
          </w:tcPr>
          <w:p w:rsid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Esperienze di laboratorio, mentoring, coaching, sperimentazione e accompagnamento nell’uso dell’IA o delle tecnologie digitali</w:t>
            </w:r>
          </w:p>
          <w:p w:rsidR="00D81B8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Pag. N. _____ del Curriculum Vitae</w:t>
            </w:r>
          </w:p>
          <w:p w:rsidR="00D81B8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Pag. N. _____ del Curriculum Vitae</w:t>
            </w:r>
          </w:p>
          <w:p w:rsidR="00D81B82" w:rsidRPr="000C47C2" w:rsidRDefault="00D81B8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Pag. N. _____ del Curriculum Vitae</w:t>
            </w:r>
          </w:p>
        </w:tc>
        <w:tc>
          <w:tcPr>
            <w:tcW w:w="845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5</w:t>
            </w:r>
          </w:p>
        </w:tc>
        <w:tc>
          <w:tcPr>
            <w:tcW w:w="1710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2 ciascuna – max 10</w:t>
            </w:r>
          </w:p>
        </w:tc>
        <w:tc>
          <w:tcPr>
            <w:tcW w:w="1574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574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574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:rsidR="004C1886" w:rsidRPr="000C47C2" w:rsidRDefault="00000000" w:rsidP="000C47C2">
      <w:pPr>
        <w:spacing w:after="6" w:line="312" w:lineRule="auto"/>
        <w:rPr>
          <w:rFonts w:asciiTheme="majorHAnsi" w:hAnsiTheme="majorHAnsi" w:cstheme="majorHAnsi"/>
          <w:sz w:val="20"/>
          <w:szCs w:val="20"/>
          <w:lang w:val="it-IT"/>
        </w:rPr>
      </w:pPr>
      <w:r w:rsidRPr="000C47C2">
        <w:rPr>
          <w:rFonts w:asciiTheme="majorHAnsi" w:hAnsiTheme="majorHAnsi" w:cstheme="majorHAnsi"/>
          <w:sz w:val="20"/>
          <w:szCs w:val="20"/>
          <w:lang w:val="it-IT"/>
        </w:rPr>
        <w:t>Autovalutazione: ______ /100     Valutazione Commissione: ______ /100     Ponderato: ______ /35</w:t>
      </w:r>
    </w:p>
    <w:p w:rsidR="000C47C2" w:rsidRDefault="000C47C2" w:rsidP="000C47C2">
      <w:pPr>
        <w:pStyle w:val="Titolo1"/>
        <w:spacing w:before="0" w:after="6" w:line="312" w:lineRule="auto"/>
        <w:jc w:val="center"/>
        <w:rPr>
          <w:rFonts w:cstheme="majorHAnsi"/>
          <w:sz w:val="20"/>
          <w:szCs w:val="20"/>
          <w:lang w:val="it-IT"/>
        </w:rPr>
      </w:pPr>
    </w:p>
    <w:p w:rsidR="004C1886" w:rsidRPr="00C92F9E" w:rsidRDefault="00000000" w:rsidP="000C47C2">
      <w:pPr>
        <w:pStyle w:val="Titolo1"/>
        <w:spacing w:before="0" w:after="6" w:line="312" w:lineRule="auto"/>
        <w:jc w:val="center"/>
        <w:rPr>
          <w:rFonts w:cstheme="majorHAnsi"/>
          <w:color w:val="000000" w:themeColor="text1"/>
          <w:sz w:val="20"/>
          <w:szCs w:val="20"/>
          <w:lang w:val="it-IT"/>
        </w:rPr>
      </w:pPr>
      <w:r w:rsidRPr="00C92F9E">
        <w:rPr>
          <w:rFonts w:cstheme="majorHAnsi"/>
          <w:color w:val="000000" w:themeColor="text1"/>
          <w:sz w:val="20"/>
          <w:szCs w:val="20"/>
          <w:lang w:val="it-IT"/>
        </w:rPr>
        <w:t>INDICATORE 3 – PROPOSTA PROGETTUALE</w:t>
      </w:r>
    </w:p>
    <w:p w:rsidR="004C1886" w:rsidRPr="000C47C2" w:rsidRDefault="00000000" w:rsidP="000C47C2">
      <w:pPr>
        <w:spacing w:after="6" w:line="312" w:lineRule="auto"/>
        <w:rPr>
          <w:rFonts w:asciiTheme="majorHAnsi" w:hAnsiTheme="majorHAnsi" w:cstheme="majorHAnsi"/>
          <w:sz w:val="20"/>
          <w:szCs w:val="20"/>
          <w:lang w:val="it-IT"/>
        </w:rPr>
      </w:pPr>
      <w:r w:rsidRPr="000C47C2">
        <w:rPr>
          <w:rFonts w:asciiTheme="majorHAnsi" w:hAnsiTheme="majorHAnsi" w:cstheme="majorHAnsi"/>
          <w:sz w:val="20"/>
          <w:szCs w:val="20"/>
          <w:lang w:val="it-IT"/>
        </w:rPr>
        <w:t>Punteggio analitico massimo: 100 punti – Peso ponderale: 30% – Punteggio ponderato massimo: 30 punti.</w:t>
      </w:r>
    </w:p>
    <w:p w:rsidR="004C1886" w:rsidRPr="000C47C2" w:rsidRDefault="00000000" w:rsidP="000C47C2">
      <w:pPr>
        <w:spacing w:after="6" w:line="312" w:lineRule="auto"/>
        <w:rPr>
          <w:rFonts w:asciiTheme="majorHAnsi" w:hAnsiTheme="majorHAnsi" w:cstheme="majorHAnsi"/>
          <w:sz w:val="20"/>
          <w:szCs w:val="20"/>
          <w:lang w:val="it-IT"/>
        </w:rPr>
      </w:pPr>
      <w:r w:rsidRPr="000C47C2">
        <w:rPr>
          <w:rFonts w:asciiTheme="majorHAnsi" w:hAnsiTheme="majorHAnsi" w:cstheme="majorHAnsi"/>
          <w:sz w:val="20"/>
          <w:szCs w:val="20"/>
          <w:lang w:val="it-IT"/>
        </w:rPr>
        <w:t>La proposta è valutata esclusivamente sulla base della distinta Proposta progettuale A2 riferita all’attività selezionata.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092"/>
        <w:gridCol w:w="3923"/>
        <w:gridCol w:w="1701"/>
        <w:gridCol w:w="1701"/>
        <w:gridCol w:w="1701"/>
      </w:tblGrid>
      <w:tr w:rsidR="000C47C2" w:rsidRPr="000C47C2" w:rsidTr="000C47C2">
        <w:trPr>
          <w:jc w:val="center"/>
        </w:trPr>
        <w:tc>
          <w:tcPr>
            <w:tcW w:w="1084" w:type="dxa"/>
            <w:shd w:val="clear" w:color="auto" w:fill="D9EAF7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proofErr w:type="spellStart"/>
            <w:r w:rsidRPr="000C47C2">
              <w:rPr>
                <w:rFonts w:asciiTheme="majorHAnsi" w:hAnsiTheme="majorHAnsi" w:cstheme="majorHAnsi"/>
                <w:b/>
                <w:sz w:val="16"/>
                <w:szCs w:val="16"/>
              </w:rPr>
              <w:t>Descrittore</w:t>
            </w:r>
            <w:proofErr w:type="spellEnd"/>
          </w:p>
        </w:tc>
        <w:tc>
          <w:tcPr>
            <w:tcW w:w="3923" w:type="dxa"/>
            <w:shd w:val="clear" w:color="auto" w:fill="D9EAF7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b/>
                <w:sz w:val="16"/>
                <w:szCs w:val="16"/>
              </w:rPr>
              <w:t>Criterio di valutazione</w:t>
            </w:r>
          </w:p>
        </w:tc>
        <w:tc>
          <w:tcPr>
            <w:tcW w:w="1701" w:type="dxa"/>
            <w:shd w:val="clear" w:color="auto" w:fill="D9EAF7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b/>
                <w:sz w:val="16"/>
                <w:szCs w:val="16"/>
              </w:rPr>
              <w:t>Max</w:t>
            </w:r>
          </w:p>
        </w:tc>
        <w:tc>
          <w:tcPr>
            <w:tcW w:w="1701" w:type="dxa"/>
            <w:shd w:val="clear" w:color="auto" w:fill="D9EAF7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proofErr w:type="spellStart"/>
            <w:r w:rsidRPr="000C47C2">
              <w:rPr>
                <w:rFonts w:asciiTheme="majorHAnsi" w:hAnsiTheme="majorHAnsi" w:cstheme="majorHAnsi"/>
                <w:b/>
                <w:sz w:val="16"/>
                <w:szCs w:val="16"/>
              </w:rPr>
              <w:t>Autovalutazione</w:t>
            </w:r>
            <w:proofErr w:type="spellEnd"/>
          </w:p>
        </w:tc>
        <w:tc>
          <w:tcPr>
            <w:tcW w:w="1701" w:type="dxa"/>
            <w:shd w:val="clear" w:color="auto" w:fill="D9EAF7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proofErr w:type="spellStart"/>
            <w:r w:rsidRPr="000C47C2">
              <w:rPr>
                <w:rFonts w:asciiTheme="majorHAnsi" w:hAnsiTheme="majorHAnsi" w:cstheme="majorHAnsi"/>
                <w:b/>
                <w:sz w:val="16"/>
                <w:szCs w:val="16"/>
              </w:rPr>
              <w:t>Eterovalutazione</w:t>
            </w:r>
            <w:proofErr w:type="spellEnd"/>
          </w:p>
        </w:tc>
      </w:tr>
      <w:tr w:rsidR="000C47C2" w:rsidRPr="000C47C2" w:rsidTr="000C47C2">
        <w:trPr>
          <w:jc w:val="center"/>
        </w:trPr>
        <w:tc>
          <w:tcPr>
            <w:tcW w:w="1084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3.1 – Contributo alla governance e alla compliance</w:t>
            </w:r>
          </w:p>
        </w:tc>
        <w:tc>
          <w:tcPr>
            <w:tcW w:w="3923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Contributo alla governance e alla compliance in riferimento ai cambiamenti didattici, organizzativi e amministrativi connessi all’IA; coerenza con gli obiettivi dell’attività e con i destinatari; collegamento con esigenze dell’Istituzione scolastica e, ove pertinente, PUIA, DPIA, procedure, casi d’uso e strumenti di governance.</w:t>
            </w:r>
          </w:p>
        </w:tc>
        <w:tc>
          <w:tcPr>
            <w:tcW w:w="1701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35</w:t>
            </w:r>
          </w:p>
        </w:tc>
        <w:tc>
          <w:tcPr>
            <w:tcW w:w="1701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0C47C2" w:rsidRPr="000C47C2" w:rsidTr="000C47C2">
        <w:trPr>
          <w:jc w:val="center"/>
        </w:trPr>
        <w:tc>
          <w:tcPr>
            <w:tcW w:w="1084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3.2 – Articolazione operativa, monitoraggio e valutazione</w:t>
            </w:r>
          </w:p>
        </w:tc>
        <w:tc>
          <w:tcPr>
            <w:tcW w:w="3923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Chiarezza e fattibilità delle fasi operative; metodologie; strumenti; tempi; accompagnamento; monitoraggio; verifica degli apprendimenti e degli esiti; adeguatezza rispetto alla tipologia di percorso o laboratorio.</w:t>
            </w:r>
          </w:p>
        </w:tc>
        <w:tc>
          <w:tcPr>
            <w:tcW w:w="1701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35</w:t>
            </w:r>
          </w:p>
        </w:tc>
        <w:tc>
          <w:tcPr>
            <w:tcW w:w="1701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0C47C2" w:rsidRPr="000C47C2" w:rsidTr="000C47C2">
        <w:trPr>
          <w:jc w:val="center"/>
        </w:trPr>
        <w:tc>
          <w:tcPr>
            <w:tcW w:w="1084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 xml:space="preserve">3.3 – </w:t>
            </w:r>
            <w:proofErr w:type="spellStart"/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Esiti</w:t>
            </w:r>
            <w:proofErr w:type="spellEnd"/>
            <w:r w:rsidRPr="000C47C2">
              <w:rPr>
                <w:rFonts w:asciiTheme="majorHAnsi" w:hAnsiTheme="majorHAnsi" w:cstheme="majorHAnsi"/>
                <w:sz w:val="16"/>
                <w:szCs w:val="16"/>
              </w:rPr>
              <w:t xml:space="preserve"> </w:t>
            </w:r>
            <w:proofErr w:type="spellStart"/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della</w:t>
            </w:r>
            <w:proofErr w:type="spellEnd"/>
            <w:r w:rsidRPr="000C47C2">
              <w:rPr>
                <w:rFonts w:asciiTheme="majorHAnsi" w:hAnsiTheme="majorHAnsi" w:cstheme="majorHAnsi"/>
                <w:sz w:val="16"/>
                <w:szCs w:val="16"/>
              </w:rPr>
              <w:t xml:space="preserve"> </w:t>
            </w:r>
            <w:proofErr w:type="spellStart"/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proposta</w:t>
            </w:r>
            <w:proofErr w:type="spellEnd"/>
            <w:r w:rsidRPr="000C47C2">
              <w:rPr>
                <w:rFonts w:asciiTheme="majorHAnsi" w:hAnsiTheme="majorHAnsi" w:cstheme="majorHAnsi"/>
                <w:sz w:val="16"/>
                <w:szCs w:val="16"/>
              </w:rPr>
              <w:t xml:space="preserve"> </w:t>
            </w:r>
            <w:proofErr w:type="spellStart"/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progettuale</w:t>
            </w:r>
            <w:proofErr w:type="spellEnd"/>
          </w:p>
        </w:tc>
        <w:tc>
          <w:tcPr>
            <w:tcW w:w="3923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  <w:lang w:val="it-IT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  <w:lang w:val="it-IT"/>
              </w:rPr>
              <w:t>Risultati attesi concreti e verificabili; prodotti/evidenze; indicatori di risultato; modalità di verifica; documentazione degli esiti; trasferibilità e ricaduta nell’Istituzione scolastica.</w:t>
            </w:r>
          </w:p>
        </w:tc>
        <w:tc>
          <w:tcPr>
            <w:tcW w:w="1701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30</w:t>
            </w:r>
          </w:p>
        </w:tc>
        <w:tc>
          <w:tcPr>
            <w:tcW w:w="1701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0C47C2" w:rsidRPr="000C47C2" w:rsidRDefault="000C47C2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:rsidR="004C1886" w:rsidRPr="000C47C2" w:rsidRDefault="00000000" w:rsidP="000C47C2">
      <w:pPr>
        <w:spacing w:after="6" w:line="312" w:lineRule="auto"/>
        <w:rPr>
          <w:rFonts w:asciiTheme="majorHAnsi" w:hAnsiTheme="majorHAnsi" w:cstheme="majorHAnsi"/>
          <w:sz w:val="20"/>
          <w:szCs w:val="20"/>
        </w:rPr>
      </w:pPr>
      <w:proofErr w:type="spellStart"/>
      <w:r w:rsidRPr="000C47C2">
        <w:rPr>
          <w:rFonts w:asciiTheme="majorHAnsi" w:hAnsiTheme="majorHAnsi" w:cstheme="majorHAnsi"/>
          <w:sz w:val="20"/>
          <w:szCs w:val="20"/>
        </w:rPr>
        <w:t>Autovalutazione</w:t>
      </w:r>
      <w:proofErr w:type="spellEnd"/>
      <w:r w:rsidRPr="000C47C2">
        <w:rPr>
          <w:rFonts w:asciiTheme="majorHAnsi" w:hAnsiTheme="majorHAnsi" w:cstheme="majorHAnsi"/>
          <w:sz w:val="20"/>
          <w:szCs w:val="20"/>
        </w:rPr>
        <w:t xml:space="preserve">: ______ /100     </w:t>
      </w:r>
      <w:proofErr w:type="spellStart"/>
      <w:r w:rsidR="000C47C2">
        <w:rPr>
          <w:rFonts w:asciiTheme="majorHAnsi" w:hAnsiTheme="majorHAnsi" w:cstheme="majorHAnsi"/>
          <w:sz w:val="20"/>
          <w:szCs w:val="20"/>
        </w:rPr>
        <w:t>Etero</w:t>
      </w:r>
      <w:r w:rsidRPr="000C47C2">
        <w:rPr>
          <w:rFonts w:asciiTheme="majorHAnsi" w:hAnsiTheme="majorHAnsi" w:cstheme="majorHAnsi"/>
          <w:sz w:val="20"/>
          <w:szCs w:val="20"/>
        </w:rPr>
        <w:t>Valutazione</w:t>
      </w:r>
      <w:proofErr w:type="spellEnd"/>
      <w:r w:rsidRPr="000C47C2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0C47C2">
        <w:rPr>
          <w:rFonts w:asciiTheme="majorHAnsi" w:hAnsiTheme="majorHAnsi" w:cstheme="majorHAnsi"/>
          <w:sz w:val="20"/>
          <w:szCs w:val="20"/>
        </w:rPr>
        <w:t>Commissione</w:t>
      </w:r>
      <w:proofErr w:type="spellEnd"/>
      <w:r w:rsidRPr="000C47C2">
        <w:rPr>
          <w:rFonts w:asciiTheme="majorHAnsi" w:hAnsiTheme="majorHAnsi" w:cstheme="majorHAnsi"/>
          <w:sz w:val="20"/>
          <w:szCs w:val="20"/>
        </w:rPr>
        <w:t xml:space="preserve">: ______ /100     </w:t>
      </w:r>
      <w:proofErr w:type="spellStart"/>
      <w:r w:rsidRPr="000C47C2">
        <w:rPr>
          <w:rFonts w:asciiTheme="majorHAnsi" w:hAnsiTheme="majorHAnsi" w:cstheme="majorHAnsi"/>
          <w:sz w:val="20"/>
          <w:szCs w:val="20"/>
        </w:rPr>
        <w:t>Ponderato</w:t>
      </w:r>
      <w:proofErr w:type="spellEnd"/>
      <w:r w:rsidRPr="000C47C2">
        <w:rPr>
          <w:rFonts w:asciiTheme="majorHAnsi" w:hAnsiTheme="majorHAnsi" w:cstheme="majorHAnsi"/>
          <w:sz w:val="20"/>
          <w:szCs w:val="20"/>
        </w:rPr>
        <w:t>: ______ /30</w:t>
      </w:r>
    </w:p>
    <w:p w:rsidR="000C47C2" w:rsidRDefault="000C47C2" w:rsidP="000C47C2">
      <w:pPr>
        <w:pStyle w:val="Titolo1"/>
        <w:spacing w:before="0" w:after="6" w:line="312" w:lineRule="auto"/>
        <w:jc w:val="center"/>
        <w:rPr>
          <w:rFonts w:cstheme="majorHAnsi"/>
          <w:sz w:val="20"/>
          <w:szCs w:val="20"/>
        </w:rPr>
      </w:pPr>
    </w:p>
    <w:p w:rsidR="004C1886" w:rsidRPr="00C92F9E" w:rsidRDefault="00000000" w:rsidP="000C47C2">
      <w:pPr>
        <w:pStyle w:val="Titolo1"/>
        <w:spacing w:before="0" w:after="6" w:line="312" w:lineRule="auto"/>
        <w:jc w:val="center"/>
        <w:rPr>
          <w:rFonts w:cstheme="majorHAnsi"/>
          <w:color w:val="000000" w:themeColor="text1"/>
          <w:sz w:val="20"/>
          <w:szCs w:val="20"/>
        </w:rPr>
      </w:pPr>
      <w:r w:rsidRPr="00C92F9E">
        <w:rPr>
          <w:rFonts w:cstheme="majorHAnsi"/>
          <w:color w:val="000000" w:themeColor="text1"/>
          <w:sz w:val="20"/>
          <w:szCs w:val="20"/>
        </w:rPr>
        <w:t>RIEPILOGO FINALE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632"/>
        <w:gridCol w:w="2633"/>
        <w:gridCol w:w="2632"/>
        <w:gridCol w:w="2633"/>
      </w:tblGrid>
      <w:tr w:rsidR="004C1886" w:rsidRPr="000C47C2" w:rsidTr="000C47C2">
        <w:trPr>
          <w:jc w:val="center"/>
        </w:trPr>
        <w:tc>
          <w:tcPr>
            <w:tcW w:w="2635" w:type="dxa"/>
            <w:shd w:val="clear" w:color="auto" w:fill="D9EAF7"/>
            <w:vAlign w:val="center"/>
          </w:tcPr>
          <w:p w:rsidR="004C1886" w:rsidRPr="000C47C2" w:rsidRDefault="00000000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b/>
                <w:sz w:val="16"/>
                <w:szCs w:val="16"/>
              </w:rPr>
              <w:t>Indicatore</w:t>
            </w:r>
          </w:p>
        </w:tc>
        <w:tc>
          <w:tcPr>
            <w:tcW w:w="2635" w:type="dxa"/>
            <w:shd w:val="clear" w:color="auto" w:fill="D9EAF7"/>
            <w:vAlign w:val="center"/>
          </w:tcPr>
          <w:p w:rsidR="004C1886" w:rsidRPr="000C47C2" w:rsidRDefault="00000000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b/>
                <w:sz w:val="16"/>
                <w:szCs w:val="16"/>
              </w:rPr>
              <w:t>Punteggio analitico</w:t>
            </w:r>
          </w:p>
        </w:tc>
        <w:tc>
          <w:tcPr>
            <w:tcW w:w="2635" w:type="dxa"/>
            <w:shd w:val="clear" w:color="auto" w:fill="D9EAF7"/>
            <w:vAlign w:val="center"/>
          </w:tcPr>
          <w:p w:rsidR="004C1886" w:rsidRPr="000C47C2" w:rsidRDefault="00000000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b/>
                <w:sz w:val="16"/>
                <w:szCs w:val="16"/>
              </w:rPr>
              <w:t>Peso</w:t>
            </w:r>
          </w:p>
        </w:tc>
        <w:tc>
          <w:tcPr>
            <w:tcW w:w="2635" w:type="dxa"/>
            <w:shd w:val="clear" w:color="auto" w:fill="D9EAF7"/>
            <w:vAlign w:val="center"/>
          </w:tcPr>
          <w:p w:rsidR="004C1886" w:rsidRPr="000C47C2" w:rsidRDefault="00000000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b/>
                <w:sz w:val="16"/>
                <w:szCs w:val="16"/>
              </w:rPr>
              <w:t>Punteggio ponderato</w:t>
            </w:r>
          </w:p>
        </w:tc>
      </w:tr>
      <w:tr w:rsidR="004C1886" w:rsidRPr="000C47C2" w:rsidTr="000C47C2">
        <w:trPr>
          <w:jc w:val="center"/>
        </w:trPr>
        <w:tc>
          <w:tcPr>
            <w:tcW w:w="2635" w:type="dxa"/>
            <w:vAlign w:val="center"/>
          </w:tcPr>
          <w:p w:rsidR="004C1886" w:rsidRPr="000C47C2" w:rsidRDefault="00000000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1. Titoli</w:t>
            </w:r>
          </w:p>
        </w:tc>
        <w:tc>
          <w:tcPr>
            <w:tcW w:w="2635" w:type="dxa"/>
            <w:vAlign w:val="center"/>
          </w:tcPr>
          <w:p w:rsidR="004C1886" w:rsidRPr="000C47C2" w:rsidRDefault="00000000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____ /100</w:t>
            </w:r>
          </w:p>
        </w:tc>
        <w:tc>
          <w:tcPr>
            <w:tcW w:w="2635" w:type="dxa"/>
            <w:vAlign w:val="center"/>
          </w:tcPr>
          <w:p w:rsidR="004C1886" w:rsidRPr="000C47C2" w:rsidRDefault="00000000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35%</w:t>
            </w:r>
          </w:p>
        </w:tc>
        <w:tc>
          <w:tcPr>
            <w:tcW w:w="2635" w:type="dxa"/>
            <w:vAlign w:val="center"/>
          </w:tcPr>
          <w:p w:rsidR="004C1886" w:rsidRPr="000C47C2" w:rsidRDefault="00000000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____ /35</w:t>
            </w:r>
          </w:p>
        </w:tc>
      </w:tr>
      <w:tr w:rsidR="004C1886" w:rsidRPr="000C47C2" w:rsidTr="000C47C2">
        <w:trPr>
          <w:jc w:val="center"/>
        </w:trPr>
        <w:tc>
          <w:tcPr>
            <w:tcW w:w="2635" w:type="dxa"/>
            <w:vAlign w:val="center"/>
          </w:tcPr>
          <w:p w:rsidR="004C1886" w:rsidRPr="000C47C2" w:rsidRDefault="00000000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2. Esperienze</w:t>
            </w:r>
          </w:p>
        </w:tc>
        <w:tc>
          <w:tcPr>
            <w:tcW w:w="2635" w:type="dxa"/>
            <w:vAlign w:val="center"/>
          </w:tcPr>
          <w:p w:rsidR="004C1886" w:rsidRPr="000C47C2" w:rsidRDefault="00000000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____ /100</w:t>
            </w:r>
          </w:p>
        </w:tc>
        <w:tc>
          <w:tcPr>
            <w:tcW w:w="2635" w:type="dxa"/>
            <w:vAlign w:val="center"/>
          </w:tcPr>
          <w:p w:rsidR="004C1886" w:rsidRPr="000C47C2" w:rsidRDefault="00000000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35%</w:t>
            </w:r>
          </w:p>
        </w:tc>
        <w:tc>
          <w:tcPr>
            <w:tcW w:w="2635" w:type="dxa"/>
            <w:vAlign w:val="center"/>
          </w:tcPr>
          <w:p w:rsidR="004C1886" w:rsidRPr="000C47C2" w:rsidRDefault="00000000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____ /35</w:t>
            </w:r>
          </w:p>
        </w:tc>
      </w:tr>
      <w:tr w:rsidR="004C1886" w:rsidRPr="000C47C2" w:rsidTr="000C47C2">
        <w:trPr>
          <w:jc w:val="center"/>
        </w:trPr>
        <w:tc>
          <w:tcPr>
            <w:tcW w:w="2635" w:type="dxa"/>
            <w:vAlign w:val="center"/>
          </w:tcPr>
          <w:p w:rsidR="004C1886" w:rsidRPr="000C47C2" w:rsidRDefault="00000000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3. Proposta progettuale</w:t>
            </w:r>
          </w:p>
        </w:tc>
        <w:tc>
          <w:tcPr>
            <w:tcW w:w="2635" w:type="dxa"/>
            <w:vAlign w:val="center"/>
          </w:tcPr>
          <w:p w:rsidR="004C1886" w:rsidRPr="000C47C2" w:rsidRDefault="00000000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____ /100</w:t>
            </w:r>
          </w:p>
        </w:tc>
        <w:tc>
          <w:tcPr>
            <w:tcW w:w="2635" w:type="dxa"/>
            <w:vAlign w:val="center"/>
          </w:tcPr>
          <w:p w:rsidR="004C1886" w:rsidRPr="000C47C2" w:rsidRDefault="00000000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30%</w:t>
            </w:r>
          </w:p>
        </w:tc>
        <w:tc>
          <w:tcPr>
            <w:tcW w:w="2635" w:type="dxa"/>
            <w:vAlign w:val="center"/>
          </w:tcPr>
          <w:p w:rsidR="004C1886" w:rsidRPr="000C47C2" w:rsidRDefault="00000000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____ /30</w:t>
            </w:r>
          </w:p>
        </w:tc>
      </w:tr>
      <w:tr w:rsidR="004C1886" w:rsidRPr="000C47C2" w:rsidTr="000C47C2">
        <w:trPr>
          <w:jc w:val="center"/>
        </w:trPr>
        <w:tc>
          <w:tcPr>
            <w:tcW w:w="2635" w:type="dxa"/>
            <w:vAlign w:val="center"/>
          </w:tcPr>
          <w:p w:rsidR="004C1886" w:rsidRPr="000C47C2" w:rsidRDefault="00000000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TOTALE</w:t>
            </w:r>
          </w:p>
        </w:tc>
        <w:tc>
          <w:tcPr>
            <w:tcW w:w="2635" w:type="dxa"/>
            <w:vAlign w:val="center"/>
          </w:tcPr>
          <w:p w:rsidR="004C1886" w:rsidRPr="000C47C2" w:rsidRDefault="00000000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____ /300</w:t>
            </w:r>
          </w:p>
        </w:tc>
        <w:tc>
          <w:tcPr>
            <w:tcW w:w="2635" w:type="dxa"/>
            <w:vAlign w:val="center"/>
          </w:tcPr>
          <w:p w:rsidR="004C1886" w:rsidRPr="000C47C2" w:rsidRDefault="00000000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100%</w:t>
            </w:r>
          </w:p>
        </w:tc>
        <w:tc>
          <w:tcPr>
            <w:tcW w:w="2635" w:type="dxa"/>
            <w:vAlign w:val="center"/>
          </w:tcPr>
          <w:p w:rsidR="004C1886" w:rsidRPr="000C47C2" w:rsidRDefault="00000000" w:rsidP="000C47C2">
            <w:pPr>
              <w:spacing w:after="6" w:line="312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C47C2">
              <w:rPr>
                <w:rFonts w:asciiTheme="majorHAnsi" w:hAnsiTheme="majorHAnsi" w:cstheme="majorHAnsi"/>
                <w:sz w:val="16"/>
                <w:szCs w:val="16"/>
              </w:rPr>
              <w:t>____ /100</w:t>
            </w:r>
          </w:p>
        </w:tc>
      </w:tr>
    </w:tbl>
    <w:p w:rsidR="004C1886" w:rsidRPr="000C47C2" w:rsidRDefault="00000000" w:rsidP="000C47C2">
      <w:pPr>
        <w:spacing w:after="6" w:line="312" w:lineRule="auto"/>
        <w:rPr>
          <w:rFonts w:asciiTheme="majorHAnsi" w:hAnsiTheme="majorHAnsi" w:cstheme="majorHAnsi"/>
          <w:sz w:val="20"/>
          <w:szCs w:val="20"/>
          <w:lang w:val="it-IT"/>
        </w:rPr>
      </w:pPr>
      <w:r w:rsidRPr="000C47C2">
        <w:rPr>
          <w:rFonts w:asciiTheme="majorHAnsi" w:hAnsiTheme="majorHAnsi" w:cstheme="majorHAnsi"/>
          <w:sz w:val="20"/>
          <w:szCs w:val="20"/>
          <w:lang w:val="it-IT"/>
        </w:rPr>
        <w:t>Il punteggio finale è dato dalla somma dei tre punteggi ponderati.</w:t>
      </w:r>
    </w:p>
    <w:p w:rsidR="000C47C2" w:rsidRDefault="000C47C2" w:rsidP="000C47C2">
      <w:pPr>
        <w:pStyle w:val="Titolo1"/>
        <w:spacing w:before="0" w:after="6" w:line="312" w:lineRule="auto"/>
        <w:jc w:val="center"/>
        <w:rPr>
          <w:rFonts w:cstheme="majorHAnsi"/>
          <w:sz w:val="20"/>
          <w:szCs w:val="20"/>
          <w:lang w:val="it-IT"/>
        </w:rPr>
      </w:pPr>
    </w:p>
    <w:p w:rsidR="004C1886" w:rsidRPr="00C92F9E" w:rsidRDefault="00000000" w:rsidP="000C47C2">
      <w:pPr>
        <w:pStyle w:val="Titolo1"/>
        <w:spacing w:before="0" w:after="6" w:line="312" w:lineRule="auto"/>
        <w:jc w:val="center"/>
        <w:rPr>
          <w:rFonts w:cstheme="majorHAnsi"/>
          <w:color w:val="000000" w:themeColor="text1"/>
          <w:sz w:val="20"/>
          <w:szCs w:val="20"/>
          <w:lang w:val="it-IT"/>
        </w:rPr>
      </w:pPr>
      <w:r w:rsidRPr="00C92F9E">
        <w:rPr>
          <w:rFonts w:cstheme="majorHAnsi"/>
          <w:color w:val="000000" w:themeColor="text1"/>
          <w:sz w:val="20"/>
          <w:szCs w:val="20"/>
          <w:lang w:val="it-IT"/>
        </w:rPr>
        <w:t>DICHIARAZIONE DEL CANDIDATO</w:t>
      </w:r>
    </w:p>
    <w:p w:rsidR="004C1886" w:rsidRPr="000C47C2" w:rsidRDefault="00000000" w:rsidP="000C47C2">
      <w:pPr>
        <w:spacing w:after="6" w:line="312" w:lineRule="auto"/>
        <w:rPr>
          <w:rFonts w:asciiTheme="majorHAnsi" w:hAnsiTheme="majorHAnsi" w:cstheme="majorHAnsi"/>
          <w:sz w:val="20"/>
          <w:szCs w:val="20"/>
          <w:lang w:val="it-IT"/>
        </w:rPr>
      </w:pPr>
      <w:r w:rsidRPr="000C47C2">
        <w:rPr>
          <w:rFonts w:asciiTheme="majorHAnsi" w:hAnsiTheme="majorHAnsi" w:cstheme="majorHAnsi"/>
          <w:sz w:val="20"/>
          <w:szCs w:val="20"/>
          <w:lang w:val="it-IT"/>
        </w:rPr>
        <w:t>Il/La sottoscritto/a dichiara che i titoli e le esperienze riportati nella presente scheda sono posseduti alla data di scadenza prevista dall’Avviso, sono documentabili e trovano riscontro nel curriculum vitae e nella documentazione allegata. Dichiara altresì che la proposta progettuale A2 è riferita esclusivamente all’attività indicata nella presente scheda.</w:t>
      </w:r>
    </w:p>
    <w:p w:rsidR="000E60E6" w:rsidRDefault="000E60E6" w:rsidP="000E60E6">
      <w:pPr>
        <w:spacing w:after="6" w:line="312" w:lineRule="auto"/>
        <w:ind w:firstLine="720"/>
        <w:rPr>
          <w:rFonts w:asciiTheme="majorHAnsi" w:hAnsiTheme="majorHAnsi" w:cstheme="majorHAnsi"/>
          <w:sz w:val="20"/>
          <w:szCs w:val="20"/>
          <w:lang w:val="it-IT"/>
        </w:rPr>
      </w:pPr>
    </w:p>
    <w:p w:rsidR="000E60E6" w:rsidRDefault="00000000" w:rsidP="000E60E6">
      <w:pPr>
        <w:spacing w:after="6" w:line="312" w:lineRule="auto"/>
        <w:ind w:firstLine="720"/>
        <w:rPr>
          <w:rFonts w:asciiTheme="majorHAnsi" w:hAnsiTheme="majorHAnsi" w:cstheme="majorHAnsi"/>
          <w:sz w:val="20"/>
          <w:szCs w:val="20"/>
          <w:lang w:val="it-IT"/>
        </w:rPr>
      </w:pPr>
      <w:r w:rsidRPr="000C47C2">
        <w:rPr>
          <w:rFonts w:asciiTheme="majorHAnsi" w:hAnsiTheme="majorHAnsi" w:cstheme="majorHAnsi"/>
          <w:sz w:val="20"/>
          <w:szCs w:val="20"/>
          <w:lang w:val="it-IT"/>
        </w:rPr>
        <w:t>Luogo e data</w:t>
      </w:r>
    </w:p>
    <w:p w:rsidR="000E60E6" w:rsidRDefault="000E60E6" w:rsidP="000C47C2">
      <w:pPr>
        <w:spacing w:after="6" w:line="312" w:lineRule="auto"/>
        <w:rPr>
          <w:rFonts w:asciiTheme="majorHAnsi" w:hAnsiTheme="majorHAnsi" w:cstheme="majorHAnsi"/>
          <w:sz w:val="20"/>
          <w:szCs w:val="20"/>
          <w:lang w:val="it-IT"/>
        </w:rPr>
      </w:pPr>
    </w:p>
    <w:p w:rsidR="000E60E6" w:rsidRDefault="00000000" w:rsidP="000E60E6">
      <w:pPr>
        <w:spacing w:after="6" w:line="312" w:lineRule="auto"/>
        <w:rPr>
          <w:rFonts w:asciiTheme="majorHAnsi" w:hAnsiTheme="majorHAnsi" w:cstheme="majorHAnsi"/>
          <w:sz w:val="20"/>
          <w:szCs w:val="20"/>
          <w:lang w:val="it-IT"/>
        </w:rPr>
      </w:pPr>
      <w:r w:rsidRPr="000C47C2">
        <w:rPr>
          <w:rFonts w:asciiTheme="majorHAnsi" w:hAnsiTheme="majorHAnsi" w:cstheme="majorHAnsi"/>
          <w:sz w:val="20"/>
          <w:szCs w:val="20"/>
          <w:lang w:val="it-IT"/>
        </w:rPr>
        <w:t>__________</w:t>
      </w:r>
      <w:r w:rsidR="000E60E6">
        <w:rPr>
          <w:rFonts w:asciiTheme="majorHAnsi" w:hAnsiTheme="majorHAnsi" w:cstheme="majorHAnsi"/>
          <w:sz w:val="20"/>
          <w:szCs w:val="20"/>
          <w:lang w:val="it-IT"/>
        </w:rPr>
        <w:t>,</w:t>
      </w:r>
      <w:r w:rsidRPr="000C47C2">
        <w:rPr>
          <w:rFonts w:asciiTheme="majorHAnsi" w:hAnsiTheme="majorHAnsi" w:cstheme="majorHAnsi"/>
          <w:sz w:val="20"/>
          <w:szCs w:val="20"/>
          <w:lang w:val="it-IT"/>
        </w:rPr>
        <w:t>_______________________</w:t>
      </w:r>
      <w:r w:rsidRPr="000C47C2">
        <w:rPr>
          <w:rFonts w:asciiTheme="majorHAnsi" w:hAnsiTheme="majorHAnsi" w:cstheme="majorHAnsi"/>
          <w:sz w:val="20"/>
          <w:szCs w:val="20"/>
          <w:lang w:val="it-IT"/>
        </w:rPr>
        <w:br/>
      </w:r>
    </w:p>
    <w:p w:rsidR="000E60E6" w:rsidRDefault="00000000" w:rsidP="000E60E6">
      <w:pPr>
        <w:spacing w:after="6" w:line="312" w:lineRule="auto"/>
        <w:ind w:left="6480" w:firstLine="720"/>
        <w:rPr>
          <w:rFonts w:asciiTheme="majorHAnsi" w:hAnsiTheme="majorHAnsi" w:cstheme="majorHAnsi"/>
          <w:sz w:val="20"/>
          <w:szCs w:val="20"/>
          <w:lang w:val="it-IT"/>
        </w:rPr>
      </w:pPr>
      <w:r w:rsidRPr="000C47C2">
        <w:rPr>
          <w:rFonts w:asciiTheme="majorHAnsi" w:hAnsiTheme="majorHAnsi" w:cstheme="majorHAnsi"/>
          <w:sz w:val="20"/>
          <w:szCs w:val="20"/>
          <w:lang w:val="it-IT"/>
        </w:rPr>
        <w:t>Firma del candidato</w:t>
      </w:r>
    </w:p>
    <w:p w:rsidR="000E60E6" w:rsidRDefault="000E60E6" w:rsidP="000E60E6">
      <w:pPr>
        <w:spacing w:after="6" w:line="312" w:lineRule="auto"/>
        <w:ind w:left="6480" w:firstLine="720"/>
        <w:rPr>
          <w:rFonts w:asciiTheme="majorHAnsi" w:hAnsiTheme="majorHAnsi" w:cstheme="majorHAnsi"/>
          <w:sz w:val="20"/>
          <w:szCs w:val="20"/>
          <w:lang w:val="it-IT"/>
        </w:rPr>
      </w:pPr>
    </w:p>
    <w:p w:rsidR="004C1886" w:rsidRPr="000C47C2" w:rsidRDefault="00000000" w:rsidP="000E60E6">
      <w:pPr>
        <w:spacing w:after="6" w:line="312" w:lineRule="auto"/>
        <w:jc w:val="right"/>
        <w:rPr>
          <w:rFonts w:asciiTheme="majorHAnsi" w:hAnsiTheme="majorHAnsi" w:cstheme="majorHAnsi"/>
          <w:sz w:val="20"/>
          <w:szCs w:val="20"/>
          <w:lang w:val="it-IT"/>
        </w:rPr>
      </w:pPr>
      <w:r w:rsidRPr="000C47C2">
        <w:rPr>
          <w:rFonts w:asciiTheme="majorHAnsi" w:hAnsiTheme="majorHAnsi" w:cstheme="majorHAnsi"/>
          <w:sz w:val="20"/>
          <w:szCs w:val="20"/>
          <w:lang w:val="it-IT"/>
        </w:rPr>
        <w:t xml:space="preserve"> ______________________________________________</w:t>
      </w:r>
    </w:p>
    <w:p w:rsidR="000C47C2" w:rsidRDefault="000C47C2" w:rsidP="000C47C2">
      <w:pPr>
        <w:pStyle w:val="Titolo1"/>
        <w:spacing w:before="0" w:after="6" w:line="312" w:lineRule="auto"/>
        <w:jc w:val="center"/>
        <w:rPr>
          <w:rFonts w:cstheme="majorHAnsi"/>
          <w:sz w:val="20"/>
          <w:szCs w:val="20"/>
          <w:lang w:val="it-IT"/>
        </w:rPr>
      </w:pPr>
    </w:p>
    <w:p w:rsidR="004C1886" w:rsidRPr="000C47C2" w:rsidRDefault="00000000" w:rsidP="000C47C2">
      <w:pPr>
        <w:pStyle w:val="Titolo1"/>
        <w:spacing w:before="0" w:after="6" w:line="312" w:lineRule="auto"/>
        <w:jc w:val="center"/>
        <w:rPr>
          <w:rFonts w:cstheme="majorHAnsi"/>
          <w:sz w:val="20"/>
          <w:szCs w:val="20"/>
          <w:lang w:val="it-IT"/>
        </w:rPr>
      </w:pPr>
      <w:r w:rsidRPr="000C47C2">
        <w:rPr>
          <w:rFonts w:cstheme="majorHAnsi"/>
          <w:sz w:val="20"/>
          <w:szCs w:val="20"/>
          <w:lang w:val="it-IT"/>
        </w:rPr>
        <w:t>SPAZIO RISERVATO ALLA COMMISSIONE</w:t>
      </w:r>
    </w:p>
    <w:p w:rsidR="004C1886" w:rsidRPr="000C47C2" w:rsidRDefault="00000000" w:rsidP="000C47C2">
      <w:pPr>
        <w:spacing w:after="6" w:line="312" w:lineRule="auto"/>
        <w:rPr>
          <w:rFonts w:asciiTheme="majorHAnsi" w:hAnsiTheme="majorHAnsi" w:cstheme="majorHAnsi"/>
          <w:sz w:val="20"/>
          <w:szCs w:val="20"/>
          <w:lang w:val="it-IT"/>
        </w:rPr>
      </w:pPr>
      <w:r w:rsidRPr="000C47C2">
        <w:rPr>
          <w:rFonts w:asciiTheme="majorHAnsi" w:hAnsiTheme="majorHAnsi" w:cstheme="majorHAnsi"/>
          <w:sz w:val="20"/>
          <w:szCs w:val="20"/>
          <w:lang w:val="it-IT"/>
        </w:rPr>
        <w:t>Punteggio complessivo attribuito: __________ /100</w:t>
      </w:r>
    </w:p>
    <w:p w:rsidR="004C1886" w:rsidRPr="000C47C2" w:rsidRDefault="00000000" w:rsidP="000C47C2">
      <w:pPr>
        <w:spacing w:after="6" w:line="312" w:lineRule="auto"/>
        <w:rPr>
          <w:rFonts w:asciiTheme="majorHAnsi" w:hAnsiTheme="majorHAnsi" w:cstheme="majorHAnsi"/>
          <w:sz w:val="20"/>
          <w:szCs w:val="20"/>
          <w:lang w:val="it-IT"/>
        </w:rPr>
      </w:pPr>
      <w:r w:rsidRPr="000C47C2">
        <w:rPr>
          <w:rFonts w:asciiTheme="majorHAnsi" w:hAnsiTheme="majorHAnsi" w:cstheme="majorHAnsi"/>
          <w:sz w:val="20"/>
          <w:szCs w:val="20"/>
          <w:lang w:val="it-IT"/>
        </w:rPr>
        <w:t>Eventuali osservazioni: _______________________________</w:t>
      </w:r>
      <w:r w:rsidR="000E60E6">
        <w:rPr>
          <w:rFonts w:asciiTheme="majorHAnsi" w:hAnsiTheme="majorHAnsi" w:cstheme="majorHAnsi"/>
          <w:sz w:val="20"/>
          <w:szCs w:val="20"/>
          <w:lang w:val="it-IT"/>
        </w:rPr>
        <w:t>_______________</w:t>
      </w:r>
      <w:r w:rsidRPr="000C47C2">
        <w:rPr>
          <w:rFonts w:asciiTheme="majorHAnsi" w:hAnsiTheme="majorHAnsi" w:cstheme="majorHAnsi"/>
          <w:sz w:val="20"/>
          <w:szCs w:val="20"/>
          <w:lang w:val="it-IT"/>
        </w:rPr>
        <w:t>_______________________________________</w:t>
      </w:r>
      <w:r w:rsidRPr="000C47C2">
        <w:rPr>
          <w:rFonts w:asciiTheme="majorHAnsi" w:hAnsiTheme="majorHAnsi" w:cstheme="majorHAnsi"/>
          <w:sz w:val="20"/>
          <w:szCs w:val="20"/>
          <w:lang w:val="it-IT"/>
        </w:rPr>
        <w:br/>
        <w:t>_____________________________________________________</w:t>
      </w:r>
      <w:r w:rsidR="000E60E6">
        <w:rPr>
          <w:rFonts w:asciiTheme="majorHAnsi" w:hAnsiTheme="majorHAnsi" w:cstheme="majorHAnsi"/>
          <w:sz w:val="20"/>
          <w:szCs w:val="20"/>
          <w:lang w:val="it-IT"/>
        </w:rPr>
        <w:t>____________</w:t>
      </w:r>
      <w:r w:rsidRPr="000C47C2">
        <w:rPr>
          <w:rFonts w:asciiTheme="majorHAnsi" w:hAnsiTheme="majorHAnsi" w:cstheme="majorHAnsi"/>
          <w:sz w:val="20"/>
          <w:szCs w:val="20"/>
          <w:lang w:val="it-IT"/>
        </w:rPr>
        <w:t>_______________________________________</w:t>
      </w:r>
    </w:p>
    <w:p w:rsidR="004C1886" w:rsidRPr="000C47C2" w:rsidRDefault="00000000">
      <w:pPr>
        <w:rPr>
          <w:rFonts w:asciiTheme="majorHAnsi" w:hAnsiTheme="majorHAnsi" w:cstheme="majorHAnsi"/>
          <w:lang w:val="it-IT"/>
        </w:rPr>
      </w:pPr>
      <w:r w:rsidRPr="000C47C2">
        <w:rPr>
          <w:rFonts w:asciiTheme="majorHAnsi" w:hAnsiTheme="majorHAnsi" w:cstheme="majorHAnsi"/>
          <w:lang w:val="it-IT"/>
        </w:rPr>
        <w:lastRenderedPageBreak/>
        <w:t>Data ____________________</w:t>
      </w:r>
      <w:r w:rsidR="000E60E6">
        <w:rPr>
          <w:rFonts w:asciiTheme="majorHAnsi" w:hAnsiTheme="majorHAnsi" w:cstheme="majorHAnsi"/>
          <w:lang w:val="it-IT"/>
        </w:rPr>
        <w:t>_____________</w:t>
      </w:r>
      <w:r w:rsidRPr="000C47C2">
        <w:rPr>
          <w:rFonts w:asciiTheme="majorHAnsi" w:hAnsiTheme="majorHAnsi" w:cstheme="majorHAnsi"/>
          <w:lang w:val="it-IT"/>
        </w:rPr>
        <w:t>______   Firma del valutatore/Commissione _______</w:t>
      </w:r>
      <w:r w:rsidR="000E60E6">
        <w:rPr>
          <w:rFonts w:asciiTheme="majorHAnsi" w:hAnsiTheme="majorHAnsi" w:cstheme="majorHAnsi"/>
          <w:lang w:val="it-IT"/>
        </w:rPr>
        <w:t>________________</w:t>
      </w:r>
      <w:r w:rsidRPr="000C47C2">
        <w:rPr>
          <w:rFonts w:asciiTheme="majorHAnsi" w:hAnsiTheme="majorHAnsi" w:cstheme="majorHAnsi"/>
          <w:lang w:val="it-IT"/>
        </w:rPr>
        <w:t>___________________</w:t>
      </w:r>
    </w:p>
    <w:sectPr w:rsidR="004C1886" w:rsidRPr="000C47C2" w:rsidSect="00034616">
      <w:footerReference w:type="even" r:id="rId8"/>
      <w:footerReference w:type="default" r:id="rId9"/>
      <w:pgSz w:w="12240" w:h="15840"/>
      <w:pgMar w:top="850" w:right="850" w:bottom="850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30DFC" w:rsidRDefault="00730DFC">
      <w:pPr>
        <w:spacing w:after="0" w:line="240" w:lineRule="auto"/>
      </w:pPr>
      <w:r>
        <w:separator/>
      </w:r>
    </w:p>
  </w:endnote>
  <w:endnote w:type="continuationSeparator" w:id="0">
    <w:p w:rsidR="00730DFC" w:rsidRDefault="00730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-254437803"/>
      <w:docPartObj>
        <w:docPartGallery w:val="Page Numbers (Bottom of Page)"/>
        <w:docPartUnique/>
      </w:docPartObj>
    </w:sdtPr>
    <w:sdtContent>
      <w:p w:rsidR="008D71FE" w:rsidRDefault="008D71FE" w:rsidP="00E37B7C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:rsidR="008D71FE" w:rsidRDefault="008D71FE" w:rsidP="008D71FE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-1968959675"/>
      <w:docPartObj>
        <w:docPartGallery w:val="Page Numbers (Bottom of Page)"/>
        <w:docPartUnique/>
      </w:docPartObj>
    </w:sdtPr>
    <w:sdtContent>
      <w:p w:rsidR="008D71FE" w:rsidRPr="00D3026D" w:rsidRDefault="008D71FE" w:rsidP="00E37B7C">
        <w:pPr>
          <w:pStyle w:val="Pidipagina"/>
          <w:framePr w:wrap="none" w:vAnchor="text" w:hAnchor="margin" w:xAlign="right" w:y="1"/>
          <w:rPr>
            <w:rStyle w:val="Numeropagina"/>
            <w:lang w:val="it-IT"/>
          </w:rPr>
        </w:pPr>
        <w:r>
          <w:rPr>
            <w:rStyle w:val="Numeropagina"/>
          </w:rPr>
          <w:fldChar w:fldCharType="begin"/>
        </w:r>
        <w:r w:rsidRPr="00D3026D">
          <w:rPr>
            <w:rStyle w:val="Numeropagina"/>
            <w:lang w:val="it-IT"/>
          </w:rPr>
          <w:instrText xml:space="preserve"> PAGE </w:instrText>
        </w:r>
        <w:r>
          <w:rPr>
            <w:rStyle w:val="Numeropagina"/>
          </w:rPr>
          <w:fldChar w:fldCharType="separate"/>
        </w:r>
        <w:r w:rsidRPr="00D3026D">
          <w:rPr>
            <w:rStyle w:val="Numeropagina"/>
            <w:noProof/>
            <w:lang w:val="it-IT"/>
          </w:rPr>
          <w:t>5</w:t>
        </w:r>
        <w:r>
          <w:rPr>
            <w:rStyle w:val="Numeropagina"/>
          </w:rPr>
          <w:fldChar w:fldCharType="end"/>
        </w:r>
      </w:p>
    </w:sdtContent>
  </w:sdt>
  <w:p w:rsidR="004C1886" w:rsidRPr="000C47C2" w:rsidRDefault="00000000" w:rsidP="008D71FE">
    <w:pPr>
      <w:pStyle w:val="Pidipagina"/>
      <w:ind w:right="360"/>
      <w:jc w:val="center"/>
      <w:rPr>
        <w:lang w:val="it-IT"/>
      </w:rPr>
    </w:pPr>
    <w:r w:rsidRPr="000C47C2">
      <w:rPr>
        <w:sz w:val="16"/>
        <w:lang w:val="it-IT"/>
      </w:rPr>
      <w:t>Istituto Comprensivo “G. E. Rizzo” di Melilli (SR) – Allegato A1 – Esperto formatore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30DFC" w:rsidRDefault="00730DFC">
      <w:pPr>
        <w:spacing w:after="0" w:line="240" w:lineRule="auto"/>
      </w:pPr>
      <w:r>
        <w:separator/>
      </w:r>
    </w:p>
  </w:footnote>
  <w:footnote w:type="continuationSeparator" w:id="0">
    <w:p w:rsidR="00730DFC" w:rsidRDefault="00730D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91E1350"/>
    <w:multiLevelType w:val="hybridMultilevel"/>
    <w:tmpl w:val="91C8448E"/>
    <w:lvl w:ilvl="0" w:tplc="9398BD3E">
      <w:start w:val="1"/>
      <w:numFmt w:val="lowerLetter"/>
      <w:lvlText w:val="%1)"/>
      <w:lvlJc w:val="left"/>
      <w:pPr>
        <w:ind w:left="720" w:hanging="360"/>
      </w:pPr>
      <w:rPr>
        <w:rFonts w:eastAsiaTheme="majorEastAsia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C9041B"/>
    <w:multiLevelType w:val="hybridMultilevel"/>
    <w:tmpl w:val="5502886E"/>
    <w:lvl w:ilvl="0" w:tplc="222EB10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7615491">
    <w:abstractNumId w:val="8"/>
  </w:num>
  <w:num w:numId="2" w16cid:durableId="298464259">
    <w:abstractNumId w:val="6"/>
  </w:num>
  <w:num w:numId="3" w16cid:durableId="1200630268">
    <w:abstractNumId w:val="5"/>
  </w:num>
  <w:num w:numId="4" w16cid:durableId="1942712896">
    <w:abstractNumId w:val="4"/>
  </w:num>
  <w:num w:numId="5" w16cid:durableId="136728731">
    <w:abstractNumId w:val="7"/>
  </w:num>
  <w:num w:numId="6" w16cid:durableId="1736927132">
    <w:abstractNumId w:val="3"/>
  </w:num>
  <w:num w:numId="7" w16cid:durableId="54596937">
    <w:abstractNumId w:val="2"/>
  </w:num>
  <w:num w:numId="8" w16cid:durableId="1160584042">
    <w:abstractNumId w:val="1"/>
  </w:num>
  <w:num w:numId="9" w16cid:durableId="1967082001">
    <w:abstractNumId w:val="0"/>
  </w:num>
  <w:num w:numId="10" w16cid:durableId="1313872305">
    <w:abstractNumId w:val="9"/>
  </w:num>
  <w:num w:numId="11" w16cid:durableId="146322720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C47C2"/>
    <w:rsid w:val="000E60E6"/>
    <w:rsid w:val="0015074B"/>
    <w:rsid w:val="0029639D"/>
    <w:rsid w:val="00326F90"/>
    <w:rsid w:val="00394919"/>
    <w:rsid w:val="00436B81"/>
    <w:rsid w:val="004C1886"/>
    <w:rsid w:val="006A585F"/>
    <w:rsid w:val="00730DFC"/>
    <w:rsid w:val="007328F8"/>
    <w:rsid w:val="008D71FE"/>
    <w:rsid w:val="008D77C6"/>
    <w:rsid w:val="00A23C6A"/>
    <w:rsid w:val="00AA1D8D"/>
    <w:rsid w:val="00B47730"/>
    <w:rsid w:val="00BA4AE6"/>
    <w:rsid w:val="00C92F9E"/>
    <w:rsid w:val="00CB0664"/>
    <w:rsid w:val="00D3026D"/>
    <w:rsid w:val="00D81B82"/>
    <w:rsid w:val="00F260C2"/>
    <w:rsid w:val="00F2622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4F833A7F-1634-FD42-946A-B33BBA2F7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  <w:rPr>
      <w:rFonts w:ascii="Arial" w:hAnsi="Arial"/>
      <w:sz w:val="18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eWeb">
    <w:name w:val="Normal (Web)"/>
    <w:basedOn w:val="Normale"/>
    <w:uiPriority w:val="99"/>
    <w:unhideWhenUsed/>
    <w:rsid w:val="00436B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styleId="Numeropagina">
    <w:name w:val="page number"/>
    <w:basedOn w:val="Carpredefinitoparagrafo"/>
    <w:uiPriority w:val="99"/>
    <w:semiHidden/>
    <w:unhideWhenUsed/>
    <w:rsid w:val="008D71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6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4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6636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8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73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2147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60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1702</Words>
  <Characters>9708</Characters>
  <Application>Microsoft Office Word</Application>
  <DocSecurity>0</DocSecurity>
  <Lines>80</Lines>
  <Paragraphs>22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11388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DS Angela Fontana</cp:lastModifiedBy>
  <cp:revision>9</cp:revision>
  <dcterms:created xsi:type="dcterms:W3CDTF">2026-08-16T14:20:00Z</dcterms:created>
  <dcterms:modified xsi:type="dcterms:W3CDTF">2026-08-16T16:28:00Z</dcterms:modified>
  <cp:category/>
</cp:coreProperties>
</file>